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AC2" w:rsidRPr="00723712" w:rsidRDefault="003B7AC2" w:rsidP="003B7A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A1221">
        <w:rPr>
          <w:rFonts w:ascii="Times New Roman" w:hAnsi="Times New Roman" w:cs="Times New Roman"/>
          <w:b/>
          <w:bCs/>
          <w:sz w:val="28"/>
          <w:szCs w:val="28"/>
        </w:rPr>
        <w:t>Те</w:t>
      </w:r>
      <w:r>
        <w:rPr>
          <w:rFonts w:ascii="Times New Roman" w:hAnsi="Times New Roman" w:cs="Times New Roman"/>
          <w:b/>
          <w:bCs/>
          <w:sz w:val="28"/>
          <w:szCs w:val="28"/>
        </w:rPr>
        <w:t>матическое планирование</w:t>
      </w:r>
    </w:p>
    <w:tbl>
      <w:tblPr>
        <w:tblpPr w:leftFromText="180" w:rightFromText="180" w:vertAnchor="text" w:horzAnchor="margin" w:tblpXSpec="center" w:tblpY="257"/>
        <w:tblW w:w="148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479"/>
        <w:gridCol w:w="1276"/>
        <w:gridCol w:w="3543"/>
        <w:gridCol w:w="1276"/>
        <w:gridCol w:w="3402"/>
        <w:gridCol w:w="1843"/>
      </w:tblGrid>
      <w:tr w:rsidR="003B7AC2" w:rsidRPr="00A577D1" w:rsidTr="00A525B0">
        <w:trPr>
          <w:trHeight w:val="709"/>
        </w:trPr>
        <w:tc>
          <w:tcPr>
            <w:tcW w:w="3479" w:type="dxa"/>
          </w:tcPr>
          <w:p w:rsidR="003B7AC2" w:rsidRPr="00A577D1" w:rsidRDefault="003B7AC2" w:rsidP="00A525B0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A577D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Разделы рабочей программы</w:t>
            </w:r>
          </w:p>
        </w:tc>
        <w:tc>
          <w:tcPr>
            <w:tcW w:w="1276" w:type="dxa"/>
          </w:tcPr>
          <w:p w:rsidR="003B7AC2" w:rsidRPr="00A577D1" w:rsidRDefault="003B7AC2" w:rsidP="00A525B0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A577D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3543" w:type="dxa"/>
          </w:tcPr>
          <w:p w:rsidR="003B7AC2" w:rsidRPr="00A577D1" w:rsidRDefault="003B7AC2" w:rsidP="00A525B0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A577D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Темы разделов рабочей программы</w:t>
            </w:r>
          </w:p>
        </w:tc>
        <w:tc>
          <w:tcPr>
            <w:tcW w:w="1276" w:type="dxa"/>
          </w:tcPr>
          <w:p w:rsidR="003B7AC2" w:rsidRPr="00A577D1" w:rsidRDefault="003B7AC2" w:rsidP="00A525B0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A577D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3402" w:type="dxa"/>
          </w:tcPr>
          <w:p w:rsidR="003B7AC2" w:rsidRPr="00A577D1" w:rsidRDefault="003B7AC2" w:rsidP="00A525B0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A577D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Контрольные мероприятия</w:t>
            </w:r>
          </w:p>
        </w:tc>
        <w:tc>
          <w:tcPr>
            <w:tcW w:w="1843" w:type="dxa"/>
          </w:tcPr>
          <w:p w:rsidR="003B7AC2" w:rsidRPr="00A577D1" w:rsidRDefault="003B7AC2" w:rsidP="00A525B0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A577D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Время проведения</w:t>
            </w:r>
          </w:p>
        </w:tc>
      </w:tr>
      <w:tr w:rsidR="003B7AC2" w:rsidRPr="00A577D1" w:rsidTr="00A525B0">
        <w:trPr>
          <w:trHeight w:val="77"/>
        </w:trPr>
        <w:tc>
          <w:tcPr>
            <w:tcW w:w="3479" w:type="dxa"/>
          </w:tcPr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57"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Речевое общение</w:t>
            </w:r>
          </w:p>
        </w:tc>
        <w:tc>
          <w:tcPr>
            <w:tcW w:w="1276" w:type="dxa"/>
          </w:tcPr>
          <w:p w:rsidR="003B7AC2" w:rsidRPr="00A577D1" w:rsidRDefault="003B7AC2" w:rsidP="00A525B0">
            <w:pPr>
              <w:keepNext/>
              <w:tabs>
                <w:tab w:val="left" w:pos="63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3543" w:type="dxa"/>
          </w:tcPr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57" w:firstLine="3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Речь</w:t>
            </w:r>
          </w:p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57" w:firstLine="3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Высказывание. Текст </w:t>
            </w:r>
          </w:p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57" w:firstLine="3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57" w:firstLine="3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речевой деятельности</w:t>
            </w:r>
          </w:p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57" w:firstLine="3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(коммуникативно-речевые умения)</w:t>
            </w:r>
            <w:r w:rsidRPr="00A577D1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B7AC2" w:rsidRPr="00A577D1" w:rsidRDefault="003B7AC2" w:rsidP="00A525B0">
            <w:pPr>
              <w:keepNext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 ч  </w:t>
            </w:r>
          </w:p>
          <w:p w:rsidR="003B7AC2" w:rsidRPr="00A577D1" w:rsidRDefault="003B7AC2" w:rsidP="00A525B0">
            <w:pPr>
              <w:keepNext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ч</w:t>
            </w:r>
          </w:p>
          <w:p w:rsidR="003B7AC2" w:rsidRPr="00A577D1" w:rsidRDefault="003B7AC2" w:rsidP="00A525B0">
            <w:pPr>
              <w:keepNext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 ч</w:t>
            </w:r>
          </w:p>
        </w:tc>
        <w:tc>
          <w:tcPr>
            <w:tcW w:w="3402" w:type="dxa"/>
          </w:tcPr>
          <w:p w:rsidR="003B7AC2" w:rsidRPr="00A577D1" w:rsidRDefault="003B7AC2" w:rsidP="00A525B0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9" w:firstLine="9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9" w:firstLine="9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Входной диагностический диктант</w:t>
            </w:r>
          </w:p>
          <w:p w:rsidR="003B7AC2" w:rsidRPr="00A577D1" w:rsidRDefault="003B7AC2" w:rsidP="00A525B0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9" w:firstLine="9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Контрольное списывание</w:t>
            </w: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Итоговый контрольный диктант за 1 четверть</w:t>
            </w: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Контрольный словарный диктант</w:t>
            </w:r>
          </w:p>
        </w:tc>
        <w:tc>
          <w:tcPr>
            <w:tcW w:w="1843" w:type="dxa"/>
          </w:tcPr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1четверть</w:t>
            </w: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C2" w:rsidRPr="00A577D1" w:rsidTr="00A525B0">
        <w:trPr>
          <w:trHeight w:val="1004"/>
        </w:trPr>
        <w:tc>
          <w:tcPr>
            <w:tcW w:w="3479" w:type="dxa"/>
          </w:tcPr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57"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Язык как средство общения </w:t>
            </w:r>
          </w:p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57"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57"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Слово как часть речи (морфология)</w:t>
            </w:r>
          </w:p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Синтаксис</w:t>
            </w:r>
          </w:p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Правописание и пунктуация </w:t>
            </w:r>
          </w:p>
        </w:tc>
        <w:tc>
          <w:tcPr>
            <w:tcW w:w="1276" w:type="dxa"/>
          </w:tcPr>
          <w:p w:rsidR="003B7AC2" w:rsidRPr="00A577D1" w:rsidRDefault="003B7AC2" w:rsidP="00A525B0">
            <w:pPr>
              <w:keepNext/>
              <w:tabs>
                <w:tab w:val="left" w:pos="63"/>
              </w:tabs>
              <w:autoSpaceDE w:val="0"/>
              <w:autoSpaceDN w:val="0"/>
              <w:adjustRightInd w:val="0"/>
              <w:spacing w:after="0" w:line="240" w:lineRule="auto"/>
              <w:ind w:right="19" w:firstLine="6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  <w:p w:rsidR="003B7AC2" w:rsidRPr="00A577D1" w:rsidRDefault="003B7AC2" w:rsidP="00A525B0">
            <w:pPr>
              <w:keepNext/>
              <w:tabs>
                <w:tab w:val="left" w:pos="63"/>
              </w:tabs>
              <w:autoSpaceDE w:val="0"/>
              <w:autoSpaceDN w:val="0"/>
              <w:adjustRightInd w:val="0"/>
              <w:spacing w:after="0" w:line="240" w:lineRule="auto"/>
              <w:ind w:right="19" w:firstLine="6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63"/>
              </w:tabs>
              <w:autoSpaceDE w:val="0"/>
              <w:autoSpaceDN w:val="0"/>
              <w:adjustRightInd w:val="0"/>
              <w:spacing w:after="0" w:line="240" w:lineRule="auto"/>
              <w:ind w:right="19" w:firstLine="6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63"/>
              </w:tabs>
              <w:autoSpaceDE w:val="0"/>
              <w:autoSpaceDN w:val="0"/>
              <w:adjustRightInd w:val="0"/>
              <w:spacing w:after="0" w:line="240" w:lineRule="auto"/>
              <w:ind w:right="19" w:firstLine="6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63"/>
              </w:tabs>
              <w:autoSpaceDE w:val="0"/>
              <w:autoSpaceDN w:val="0"/>
              <w:adjustRightInd w:val="0"/>
              <w:spacing w:after="0" w:line="240" w:lineRule="auto"/>
              <w:ind w:right="19" w:firstLine="6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(22ч)</w:t>
            </w:r>
          </w:p>
          <w:p w:rsidR="003B7AC2" w:rsidRPr="00A577D1" w:rsidRDefault="003B7AC2" w:rsidP="00A525B0">
            <w:pPr>
              <w:keepNext/>
              <w:tabs>
                <w:tab w:val="left" w:pos="63"/>
              </w:tabs>
              <w:autoSpaceDE w:val="0"/>
              <w:autoSpaceDN w:val="0"/>
              <w:adjustRightInd w:val="0"/>
              <w:spacing w:after="0" w:line="240" w:lineRule="auto"/>
              <w:ind w:right="19" w:firstLine="6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63"/>
              </w:tabs>
              <w:autoSpaceDE w:val="0"/>
              <w:autoSpaceDN w:val="0"/>
              <w:adjustRightInd w:val="0"/>
              <w:spacing w:after="0" w:line="240" w:lineRule="auto"/>
              <w:ind w:right="19" w:firstLine="6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63"/>
              </w:tabs>
              <w:autoSpaceDE w:val="0"/>
              <w:autoSpaceDN w:val="0"/>
              <w:adjustRightInd w:val="0"/>
              <w:spacing w:after="0" w:line="240" w:lineRule="auto"/>
              <w:ind w:right="19" w:firstLine="6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63"/>
              </w:tabs>
              <w:autoSpaceDE w:val="0"/>
              <w:autoSpaceDN w:val="0"/>
              <w:adjustRightInd w:val="0"/>
              <w:spacing w:after="0" w:line="240" w:lineRule="auto"/>
              <w:ind w:right="19" w:firstLine="6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63"/>
              </w:tabs>
              <w:autoSpaceDE w:val="0"/>
              <w:autoSpaceDN w:val="0"/>
              <w:adjustRightInd w:val="0"/>
              <w:spacing w:after="0" w:line="240" w:lineRule="auto"/>
              <w:ind w:right="19" w:firstLine="6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(34ч)</w:t>
            </w:r>
          </w:p>
          <w:p w:rsidR="003B7AC2" w:rsidRPr="00A577D1" w:rsidRDefault="003B7AC2" w:rsidP="00A525B0">
            <w:pPr>
              <w:keepNext/>
              <w:tabs>
                <w:tab w:val="left" w:pos="63"/>
              </w:tabs>
              <w:autoSpaceDE w:val="0"/>
              <w:autoSpaceDN w:val="0"/>
              <w:adjustRightInd w:val="0"/>
              <w:spacing w:after="0" w:line="240" w:lineRule="auto"/>
              <w:ind w:right="19" w:firstLine="6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63"/>
              </w:tabs>
              <w:autoSpaceDE w:val="0"/>
              <w:autoSpaceDN w:val="0"/>
              <w:adjustRightInd w:val="0"/>
              <w:spacing w:after="0" w:line="240" w:lineRule="auto"/>
              <w:ind w:right="19" w:firstLine="6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63"/>
              </w:tabs>
              <w:autoSpaceDE w:val="0"/>
              <w:autoSpaceDN w:val="0"/>
              <w:adjustRightInd w:val="0"/>
              <w:spacing w:after="0" w:line="240" w:lineRule="auto"/>
              <w:ind w:right="19" w:firstLine="6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63"/>
              </w:tabs>
              <w:autoSpaceDE w:val="0"/>
              <w:autoSpaceDN w:val="0"/>
              <w:adjustRightInd w:val="0"/>
              <w:spacing w:after="0" w:line="240" w:lineRule="auto"/>
              <w:ind w:right="19" w:firstLine="6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63"/>
              </w:tabs>
              <w:autoSpaceDE w:val="0"/>
              <w:autoSpaceDN w:val="0"/>
              <w:adjustRightInd w:val="0"/>
              <w:spacing w:after="0" w:line="240" w:lineRule="auto"/>
              <w:ind w:right="19" w:firstLine="6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63"/>
              </w:tabs>
              <w:autoSpaceDE w:val="0"/>
              <w:autoSpaceDN w:val="0"/>
              <w:adjustRightInd w:val="0"/>
              <w:spacing w:after="0" w:line="240" w:lineRule="auto"/>
              <w:ind w:right="19" w:firstLine="6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63"/>
              </w:tabs>
              <w:autoSpaceDE w:val="0"/>
              <w:autoSpaceDN w:val="0"/>
              <w:adjustRightInd w:val="0"/>
              <w:spacing w:after="0" w:line="240" w:lineRule="auto"/>
              <w:ind w:right="19" w:firstLine="6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63"/>
              </w:tabs>
              <w:autoSpaceDE w:val="0"/>
              <w:autoSpaceDN w:val="0"/>
              <w:adjustRightInd w:val="0"/>
              <w:spacing w:after="0" w:line="240" w:lineRule="auto"/>
              <w:ind w:right="19" w:firstLine="6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</w:t>
            </w: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ч)</w:t>
            </w:r>
          </w:p>
        </w:tc>
        <w:tc>
          <w:tcPr>
            <w:tcW w:w="3543" w:type="dxa"/>
          </w:tcPr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 сведения о языке</w:t>
            </w:r>
          </w:p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Слово и его значение (лексика)</w:t>
            </w:r>
          </w:p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Слово и его значимые части (морфемика)</w:t>
            </w:r>
          </w:p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Имя существительное</w:t>
            </w:r>
          </w:p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Имя прилагательное </w:t>
            </w:r>
          </w:p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Местоимение </w:t>
            </w:r>
          </w:p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Глагол </w:t>
            </w:r>
          </w:p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Служебные части речи</w:t>
            </w:r>
          </w:p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Словосочетание</w:t>
            </w:r>
          </w:p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Предложение </w:t>
            </w:r>
          </w:p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 и повторение пройденного</w:t>
            </w:r>
          </w:p>
          <w:p w:rsidR="003B7AC2" w:rsidRPr="00A577D1" w:rsidRDefault="003B7AC2" w:rsidP="00A525B0">
            <w:pPr>
              <w:keepNext/>
              <w:shd w:val="clear" w:color="auto" w:fill="FFFFFF"/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3ч</w:t>
            </w: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3ч</w:t>
            </w: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15ч</w:t>
            </w: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6ч</w:t>
            </w: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4ч</w:t>
            </w: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2ч</w:t>
            </w: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7ч</w:t>
            </w: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3ч</w:t>
            </w: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10ч</w:t>
            </w: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24ч</w:t>
            </w: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</w:t>
            </w: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Проверочная работа (Тест)</w:t>
            </w:r>
          </w:p>
          <w:p w:rsidR="003B7AC2" w:rsidRPr="00A577D1" w:rsidRDefault="003B7AC2" w:rsidP="00A525B0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Контрольный словарный диктант</w:t>
            </w: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Итоговый контрольный диктант за 2 четверть</w:t>
            </w: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Контрольный диктант</w:t>
            </w: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Проверочная работа (Тест)</w:t>
            </w: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Контрольный словарный диктант.</w:t>
            </w: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Итоговый контрольный диктант за 3 четверть</w:t>
            </w: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Контрольный диктант</w:t>
            </w:r>
          </w:p>
          <w:p w:rsidR="003B7AC2" w:rsidRPr="00A577D1" w:rsidRDefault="003B7AC2" w:rsidP="00A525B0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Контрольное списывание</w:t>
            </w:r>
          </w:p>
          <w:p w:rsidR="003B7AC2" w:rsidRPr="00A577D1" w:rsidRDefault="003B7AC2" w:rsidP="00A525B0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Итоговый годовой контрольный диктант</w:t>
            </w:r>
          </w:p>
          <w:p w:rsidR="003B7AC2" w:rsidRPr="00A577D1" w:rsidRDefault="003B7AC2" w:rsidP="00A525B0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Контрольный словарный диктант</w:t>
            </w:r>
          </w:p>
        </w:tc>
        <w:tc>
          <w:tcPr>
            <w:tcW w:w="1843" w:type="dxa"/>
          </w:tcPr>
          <w:p w:rsidR="003B7AC2" w:rsidRPr="00A577D1" w:rsidRDefault="003B7AC2" w:rsidP="00A525B0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 w:firstLine="11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четверть</w:t>
            </w: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 w:firstLine="11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 w:firstLine="11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 w:firstLine="11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Default="003B7AC2" w:rsidP="00A525B0">
            <w:pPr>
              <w:keepNext/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Default="003B7AC2" w:rsidP="00A525B0">
            <w:pPr>
              <w:keepNext/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Default="003B7AC2" w:rsidP="00A525B0">
            <w:pPr>
              <w:keepNext/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четверть</w:t>
            </w:r>
          </w:p>
          <w:p w:rsidR="003B7AC2" w:rsidRPr="00A577D1" w:rsidRDefault="003B7AC2" w:rsidP="00A525B0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-28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-28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Default="003B7AC2" w:rsidP="00A525B0">
            <w:pPr>
              <w:keepNext/>
              <w:tabs>
                <w:tab w:val="left" w:pos="-28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AC2" w:rsidRPr="00A577D1" w:rsidRDefault="003B7AC2" w:rsidP="00A525B0">
            <w:pPr>
              <w:keepNext/>
              <w:tabs>
                <w:tab w:val="left" w:pos="-28"/>
              </w:tabs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4четверть</w:t>
            </w:r>
          </w:p>
        </w:tc>
      </w:tr>
    </w:tbl>
    <w:p w:rsidR="003B7AC2" w:rsidRDefault="003B7AC2" w:rsidP="003B7AC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6"/>
        <w:gridCol w:w="730"/>
        <w:gridCol w:w="1642"/>
        <w:gridCol w:w="1613"/>
        <w:gridCol w:w="2837"/>
        <w:gridCol w:w="2698"/>
        <w:gridCol w:w="2131"/>
        <w:gridCol w:w="2261"/>
      </w:tblGrid>
      <w:tr w:rsidR="003B7AC2" w:rsidRPr="007C1DCE" w:rsidTr="00A525B0">
        <w:trPr>
          <w:trHeight w:hRule="exact" w:val="427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190" w:lineRule="exact"/>
              <w:jc w:val="center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№</w:t>
            </w: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19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>Дата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190" w:lineRule="exact"/>
              <w:ind w:left="28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>Тема урока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19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>Тип урока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3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>Характеристика учебной деятельности учащихся</w:t>
            </w:r>
          </w:p>
        </w:tc>
        <w:tc>
          <w:tcPr>
            <w:tcW w:w="70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190" w:lineRule="exact"/>
              <w:jc w:val="center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>Планируемые результаты</w:t>
            </w:r>
          </w:p>
        </w:tc>
      </w:tr>
      <w:tr w:rsidR="003B7AC2" w:rsidRPr="007C1DCE" w:rsidTr="00A525B0">
        <w:trPr>
          <w:trHeight w:hRule="exact" w:val="6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190" w:lineRule="exact"/>
              <w:jc w:val="center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>п/п</w:t>
            </w:r>
          </w:p>
        </w:tc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190" w:lineRule="exact"/>
              <w:jc w:val="center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190" w:lineRule="exact"/>
              <w:jc w:val="center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190" w:lineRule="exact"/>
              <w:jc w:val="center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190" w:lineRule="exact"/>
              <w:jc w:val="center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190" w:lineRule="exact"/>
              <w:jc w:val="center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>Предметные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190" w:lineRule="exact"/>
              <w:jc w:val="center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>Личностные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190" w:lineRule="exact"/>
              <w:ind w:left="28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>Метапредметные</w:t>
            </w:r>
          </w:p>
        </w:tc>
      </w:tr>
      <w:tr w:rsidR="003B7AC2" w:rsidRPr="007C1DCE" w:rsidTr="00A525B0">
        <w:trPr>
          <w:trHeight w:hRule="exact" w:val="387"/>
        </w:trPr>
        <w:tc>
          <w:tcPr>
            <w:tcW w:w="1460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line="190" w:lineRule="exact"/>
              <w:ind w:left="28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  <w:lang w:eastAsia="ru-RU"/>
              </w:rPr>
            </w:pP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  <w:lang w:eastAsia="ru-RU"/>
              </w:rPr>
              <w:t>I четверть (44 ч.)</w:t>
            </w:r>
          </w:p>
        </w:tc>
      </w:tr>
      <w:tr w:rsidR="003B7AC2" w:rsidRPr="007C1DCE" w:rsidTr="00A525B0">
        <w:trPr>
          <w:trHeight w:hRule="exact" w:val="1612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190" w:lineRule="exact"/>
              <w:jc w:val="both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01.09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Речь устная и письменная. Повторение орфограмм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обобще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ния и систе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матизации знаний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Default="003B7AC2" w:rsidP="00A525B0">
            <w:pPr>
              <w:framePr w:w="14606" w:h="9067" w:wrap="auto" w:vAnchor="page" w:hAnchor="page" w:x="1114" w:y="142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Знакомство с учебником и его знаковой системой ориентирования. Повторе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сведений о формах речи (устной, письменной; диалогической, монологи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ческой)</w:t>
            </w:r>
          </w:p>
          <w:p w:rsidR="003B7AC2" w:rsidRDefault="003B7AC2" w:rsidP="00A525B0">
            <w:pPr>
              <w:framePr w:w="14606" w:h="9067" w:wrap="auto" w:vAnchor="page" w:hAnchor="page" w:x="1114" w:y="142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Выделять отличительные признаки устной и пись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менной речи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30" w:lineRule="exact"/>
              <w:ind w:left="132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русский язык как явление культуры русского народа, связь раз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вития языка с раз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витием культуры и общества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Находить общую ин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формацию в текстах разных упражнений. Высказывать свою точку зрения по по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воду прочитанного</w:t>
            </w:r>
          </w:p>
        </w:tc>
      </w:tr>
      <w:tr w:rsidR="003B7AC2" w:rsidRPr="007C1DCE" w:rsidTr="00A525B0">
        <w:trPr>
          <w:trHeight w:hRule="exact" w:val="1607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190" w:lineRule="exact"/>
              <w:ind w:right="260"/>
              <w:jc w:val="both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02.09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Речь устная и письменная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обобще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ния и систе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матизации знаний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Повторение сведений о лексическом значении слова, развитие умения пользоваться словарем, повторение значимых частей текста, предложения, слова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Проводить звуко-буквенный анализ слов, опреде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лять части речи по во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просу и смыслу, опреде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лять однокоренные сло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ва, различать прямой и переносный смысл слов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положитель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ную мотивацию и познавательный ин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терес к изучению языка своего 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рода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Использовать сло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вари для поиска и уточнения информа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ции, строить выска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зывание, аргументи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ровать свою точку зрения</w:t>
            </w:r>
          </w:p>
        </w:tc>
      </w:tr>
      <w:tr w:rsidR="003B7AC2" w:rsidRPr="007C1DCE" w:rsidTr="00A525B0">
        <w:trPr>
          <w:trHeight w:hRule="exact" w:val="1797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190" w:lineRule="exact"/>
              <w:ind w:right="260"/>
              <w:jc w:val="both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03.09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Речевые дей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ствия (осо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бенности уст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ной и пись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менной речи)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Углубление представлений о речевых действиях и об основных видах речевой деятельности. Актуали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зация знания об основных средствах языка — звуке, слове, предложении, тексте и их взаимосвязи с речью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Систематизировать све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дения о языке и речи, объяснять понятие «ре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чевые действия», выде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лять речевые действия в списке глаголов, орфо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эпически грамотно читать слова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Стремиться к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блюдению языко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вых норм как усло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вию взаимопонима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 собеседников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Ориентироваться в таблицах и схемах, анализировать и классифицировать языковой материал, осуществлять взаи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моконтроль</w:t>
            </w:r>
          </w:p>
        </w:tc>
      </w:tr>
      <w:tr w:rsidR="003B7AC2" w:rsidRPr="007C1DCE" w:rsidTr="00A525B0">
        <w:trPr>
          <w:trHeight w:hRule="exact" w:val="179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190" w:lineRule="exact"/>
              <w:jc w:val="both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04.09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30" w:lineRule="exact"/>
              <w:ind w:left="134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Речевые дей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ствия. Речь и культура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Осознание важности куль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туры письменной речи, применении речевых дей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ствий в жизни, понятие о внутренней речи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Использовать правила письменной речи при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полнении учебных задач, различать особенности устной и письменной речи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рече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вую культуру как часть общей куль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туры личности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067" w:wrap="auto" w:vAnchor="page" w:hAnchor="page" w:x="1114" w:y="1424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язы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ковой материал,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делять сущест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венное, использо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языковой и 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чевой опыт при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полнении учебных задач и создании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сказываний</w:t>
            </w:r>
          </w:p>
        </w:tc>
      </w:tr>
    </w:tbl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 w:rsidSect="00FC45DD">
          <w:pgSz w:w="16834" w:h="11909" w:orient="landscape"/>
          <w:pgMar w:top="567" w:right="567" w:bottom="851" w:left="1134" w:header="0" w:footer="6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1"/>
        <w:gridCol w:w="730"/>
        <w:gridCol w:w="1637"/>
        <w:gridCol w:w="1613"/>
        <w:gridCol w:w="2842"/>
        <w:gridCol w:w="2693"/>
        <w:gridCol w:w="2131"/>
        <w:gridCol w:w="2251"/>
      </w:tblGrid>
      <w:tr w:rsidR="003B7AC2" w:rsidRPr="007C1DCE" w:rsidTr="00A525B0">
        <w:trPr>
          <w:trHeight w:hRule="exact" w:val="209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190" w:lineRule="exact"/>
              <w:jc w:val="center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lastRenderedPageBreak/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28" w:lineRule="exact"/>
              <w:ind w:left="129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Общее повто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рение правил записи слов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  <w:lang w:eastAsia="ru-RU"/>
              </w:rPr>
              <w:t>Урок обобще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  <w:lang w:eastAsia="ru-RU"/>
              </w:rPr>
              <w:softHyphen/>
              <w:t>ния и систе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  <w:lang w:eastAsia="ru-RU"/>
              </w:rPr>
              <w:softHyphen/>
              <w:t>матизации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Обобщение основных пра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вила записи слов: 1) пишу, как слышу, 2) слышу, но пишу (на основе знания норм произношения слов), 3) слышу, но букву выби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раю по правилу, 4) пере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ношу слова по слогам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Классифицировать орфо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граммы по существенным признакам, определять тему текста, правильно переносить слова при за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писи, знать и использо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в речи понятие «орфограмма»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положитель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ную мотивацию и познавательный ин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терес к изучению языка своего 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рода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и классифицировать языковой материал, удерживать цель и задачи учебной дея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тельности, осущест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влять само- и взаи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моконтроль</w:t>
            </w:r>
          </w:p>
        </w:tc>
      </w:tr>
      <w:tr w:rsidR="003B7AC2" w:rsidRPr="007C1DCE" w:rsidTr="00A525B0">
        <w:trPr>
          <w:trHeight w:hRule="exact" w:val="253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190" w:lineRule="exact"/>
              <w:ind w:right="300"/>
              <w:jc w:val="right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Проверяемые и непрове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ряемые орфо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граммы в кор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не слов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  <w:lang w:eastAsia="ru-RU"/>
              </w:rPr>
              <w:t>Урок обобще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  <w:lang w:eastAsia="ru-RU"/>
              </w:rPr>
              <w:softHyphen/>
              <w:t>ния и систе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  <w:lang w:eastAsia="ru-RU"/>
              </w:rPr>
              <w:softHyphen/>
              <w:t>матизации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Углубление представлений об орфограмме и актуали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зация знаний об основных орфограммах в корне, о действиях при решении орфографической задачи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Различать проверяемые и непроверяемые орфо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граммы, проверять орфо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граммы с помощью про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верочных слов, ис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пользовать альтернатив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ные способы проверки (мнемонические приемы, историческое происхож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дение, словарь)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Стремиться к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блюдению языко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вых норм как усло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вию взаимопонима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 собеседников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и классифицировать языковой материал, ориентироваться в словарях и справоч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никах, осуществлять взаимопомощь, само- и взаимокон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троль, строить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сказывания на задан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ную тему</w:t>
            </w:r>
          </w:p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2078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190" w:lineRule="exact"/>
              <w:jc w:val="center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Обозначение твердых и мяг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ких согласных на письме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  <w:lang w:eastAsia="ru-RU"/>
              </w:rPr>
              <w:t>Урок обобще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  <w:lang w:eastAsia="ru-RU"/>
              </w:rPr>
              <w:softHyphen/>
              <w:t>ния и систе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  <w:lang w:eastAsia="ru-RU"/>
              </w:rPr>
              <w:softHyphen/>
              <w:t>матизации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Применение правил при записи слов и предложений (под диктовку, при свобод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ном письме). Использова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орфографического словаря для справки. Обо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гащение словаря и расши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рение грамматического строя речи</w:t>
            </w:r>
          </w:p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Обозначать мягкость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гласных на письме, объ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яснять использование мягкого знака в словах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язы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ковой материал, де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лать вывод,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сказывать свое мне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на заданную тему</w:t>
            </w:r>
          </w:p>
        </w:tc>
      </w:tr>
      <w:tr w:rsidR="003B7AC2" w:rsidRPr="007C1DCE" w:rsidTr="00A525B0">
        <w:trPr>
          <w:trHeight w:hRule="exact" w:val="278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190" w:lineRule="exact"/>
              <w:ind w:right="300"/>
              <w:jc w:val="right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30" w:lineRule="exact"/>
              <w:ind w:left="129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Большая буква</w:t>
            </w:r>
          </w:p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30" w:lineRule="exact"/>
              <w:ind w:left="129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в именах соб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ственных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  <w:lang w:eastAsia="ru-RU"/>
              </w:rPr>
              <w:t>Урок обобще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  <w:lang w:eastAsia="ru-RU"/>
              </w:rPr>
              <w:softHyphen/>
              <w:t>ния и систе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  <w:lang w:eastAsia="ru-RU"/>
              </w:rPr>
              <w:softHyphen/>
              <w:t>матизации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Повторение сведений о собственных именах суще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ствительных, об употреб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лении в них большой буквы (сделать акцент на написа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имен, отчеств, фами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лий, названий улиц, насе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ленных пунктов, кличек). Наблюдение над оформ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лением названий книг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Грамотно записывать имена собственные, различать омофоничные слова по смыслу (Роза- роза), корректно использовать кавычки и правильно записывать инициалы, правильно подписывать тетрадь с учетом половой принадлежности носителя фамилии</w:t>
            </w:r>
          </w:p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русский язык как явление культуры русского народа, связь раз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вития языка с раз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витием культуры и общества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597" w:h="9494" w:wrap="auto" w:vAnchor="page" w:hAnchor="page" w:x="1121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Отбирать материал в соответствии с учеб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ной задачей, объяс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нять позицию автора, аргументировать свое мнение</w:t>
            </w:r>
          </w:p>
        </w:tc>
      </w:tr>
    </w:tbl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6"/>
        <w:gridCol w:w="730"/>
        <w:gridCol w:w="1642"/>
        <w:gridCol w:w="1613"/>
        <w:gridCol w:w="2837"/>
        <w:gridCol w:w="2702"/>
        <w:gridCol w:w="2131"/>
        <w:gridCol w:w="2256"/>
      </w:tblGrid>
      <w:tr w:rsidR="003B7AC2" w:rsidRPr="007C1DCE" w:rsidTr="00A525B0">
        <w:trPr>
          <w:trHeight w:hRule="exact" w:val="185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190" w:lineRule="exact"/>
              <w:ind w:left="28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lastRenderedPageBreak/>
              <w:t>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11.09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Значение слова (лекси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ческое)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Повторение сведений о свойствах лексического значения слова, смысле устойчивых выражений и пословиц, о толковом сло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варе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Обращать внимание на</w:t>
            </w:r>
          </w:p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особенности</w:t>
            </w:r>
          </w:p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словообразования,</w:t>
            </w:r>
          </w:p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интересоваться</w:t>
            </w:r>
          </w:p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историческим</w:t>
            </w:r>
          </w:p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происхождением слов и</w:t>
            </w:r>
          </w:p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их значений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Прогнозировать зна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чение слов по звуко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вой форме, получать информацию из раз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ных источников, кор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ректно строить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сказывание</w:t>
            </w:r>
          </w:p>
        </w:tc>
      </w:tr>
      <w:tr w:rsidR="003B7AC2" w:rsidRPr="007C1DCE" w:rsidTr="00A525B0">
        <w:trPr>
          <w:trHeight w:hRule="exact" w:val="230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190" w:lineRule="exact"/>
              <w:ind w:left="28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14.09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Значимые части слов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обобще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ния и систе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матизации знаний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Углубление представлений о роли окончания, о форме слова и однокоренных сло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вах. Упражнения в полном разборе слов по составу его значимых частей (мор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фемном анализе) на ос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нове памятки 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Рассказывать о составе слова и его значимых час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тях, подбирать слова под схемы, использовать па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мятку для выполнения учебной задачи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богат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ство речевых средств для выра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жения своего отно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шения к окружаю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щему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Ориентироваться в схемах, анализиро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вать, сравнивать и классифицировать и моделировать языко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вой материал, следо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плану учебной деятельности, прово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дить аналогии</w:t>
            </w:r>
          </w:p>
        </w:tc>
      </w:tr>
      <w:tr w:rsidR="003B7AC2" w:rsidRPr="007C1DCE" w:rsidTr="00A525B0">
        <w:trPr>
          <w:trHeight w:hRule="exact" w:val="300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190" w:lineRule="exact"/>
              <w:ind w:left="28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15.09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30" w:lineRule="exact"/>
              <w:ind w:left="134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Лексическое и общее значе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 слов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Систематизация знаний о группах слов с общим (грамматическим) значе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нием: предметности,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знака предмета, действия предмета — частях речи. Внимание к образности, точности, «тайнописи» язы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ка произведений народного творчества: загадок и по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словиц. Словесное творче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ство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Ориентироваться в лекси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ческих значениях слов, подбирать однокоренные слова, систематизировать части речи по смысловой нагрузке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богат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ство речевых средств для выра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жения своего отно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шения к окружаю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щему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Читать таблицу: осознавать содержа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граф, устанавли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общее и разли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чие, трансформи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ровать информацию граф в словесный текст (по строкам, по всей таблице). Наво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дить справки в тол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ковых словарях и справочниках</w:t>
            </w:r>
          </w:p>
        </w:tc>
      </w:tr>
      <w:tr w:rsidR="003B7AC2" w:rsidRPr="007C1DCE" w:rsidTr="00A525B0">
        <w:trPr>
          <w:trHeight w:hRule="exact" w:val="232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190" w:lineRule="exact"/>
              <w:ind w:left="28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16.09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Слово в предложении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обобще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ния и систе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матизации знаний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Повторение сведений о предложении, тексте, о 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ли частей речи в их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ставе. Углубление пред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ставлений о главных чле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нах предложения с введе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 xml:space="preserve">нием терминов 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подлежа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щее и сказуемое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Устанавливать аналогии между словом и предло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жением, строить ответ 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рез противопоставление признаков, анализировать строение предложений и составлять предложения и тексты, главные члены предложения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богат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ство речевых средств для выра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жения своего отно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шения к окружаю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щему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4" w:wrap="auto" w:vAnchor="page" w:hAnchor="page" w:x="1116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Корректно строить высказывание, аргу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ментировать свою позицию, обобщать и делать выводы</w:t>
            </w:r>
          </w:p>
        </w:tc>
      </w:tr>
    </w:tbl>
    <w:p w:rsidR="003B7AC2" w:rsidRPr="007C1DCE" w:rsidRDefault="003B7AC2" w:rsidP="003B7AC2">
      <w:pPr>
        <w:framePr w:wrap="auto" w:vAnchor="page" w:hAnchor="page" w:x="8287" w:y="10707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6"/>
        <w:gridCol w:w="730"/>
        <w:gridCol w:w="1642"/>
        <w:gridCol w:w="1613"/>
        <w:gridCol w:w="2837"/>
        <w:gridCol w:w="2698"/>
        <w:gridCol w:w="2136"/>
        <w:gridCol w:w="2261"/>
      </w:tblGrid>
      <w:tr w:rsidR="003B7AC2" w:rsidRPr="007C1DCE" w:rsidTr="00A525B0">
        <w:trPr>
          <w:trHeight w:hRule="exact" w:val="324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lastRenderedPageBreak/>
              <w:t>13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17.09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Слово в пред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ложении и тексте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обобще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ния и систе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матизации знаний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Упражнения в установлении связи слов в предложении, связи предложений в тексте. Наблюдение за упот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реблением образных слов, синонимов, мотивировать обогащение словарного за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паса детей синонимами- названиями оттенков крас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ного цвета. Упражнения в записи предложений и тек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стов в соответствии с орфо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графическими и пунктуаци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онными нормами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Устанавливать связь чле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нов предложения, опре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делять границы предло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жения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30" w:lineRule="exact"/>
              <w:ind w:left="132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Применять правила делового сотрудни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чества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Читать текст с понима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нием отношения ав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тора к описываемому, анализировать и син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тезировать языковой и речевой материал, устранять помехи в понимании текста, корректно строить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сказывания</w:t>
            </w:r>
          </w:p>
        </w:tc>
      </w:tr>
      <w:tr w:rsidR="003B7AC2" w:rsidRPr="007C1DCE" w:rsidTr="00A525B0">
        <w:trPr>
          <w:trHeight w:hRule="exact" w:val="299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18.09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Урок-тренинг.</w:t>
            </w: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Письмо по</w:t>
            </w: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памяти.</w:t>
            </w: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>Контрольный</w:t>
            </w: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>словарный</w:t>
            </w: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>диктант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Упражнения в записи пред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ложений и текстов в соот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ветствии с орфографиче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скими и пунктуационными нормами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Решать орфографические задачи, использовать ал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горитм подготовки к письму по памяти, опре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делять тип орфограммы по существенным признакам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30" w:lineRule="exact"/>
              <w:ind w:left="132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труд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ность предлагае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мого задания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Контролировать гра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мотность записей как в процессе письма, так и после его за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вершения. До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говариваться при 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боте в парах: выдви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гать собственные ги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потезы (прогнозы) и обосновывать их, об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мениваться мыслями, прислушиваться к мнению собеседника</w:t>
            </w: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1157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21.09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Урок-тренинг. Письмо под диктовку с комментиро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ванием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Упражнения в записи пред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ложений и текстов в соот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ветствии с орфографиче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скими и пунктуационными нормами</w:t>
            </w: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Решать орфографические задачи в ходе записи по слуху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Осуществлять про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межуточный и итого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вый самоконтроль, оценивать 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зультаты</w:t>
            </w: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209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22.09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>Входной диктант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кон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троля знаний и умений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39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Демонстрация уровня оста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точных знаний и умений для выявления затруднений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Применять изученные правила и алгоритмы дей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ствий в самостоятельной работе, осуществлять са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моконтроль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Использовать изучен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ные правила, способы действий при выпол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нении учебных зада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ний, вносить необхо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димые коррективы в собственные дейст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вия по итогам само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проверки</w:t>
            </w: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</w:tbl>
    <w:p w:rsidR="003B7AC2" w:rsidRPr="007C1DCE" w:rsidRDefault="003B7AC2" w:rsidP="003B7AC2">
      <w:pPr>
        <w:framePr w:wrap="auto" w:vAnchor="page" w:hAnchor="page" w:x="8275" w:y="10707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1"/>
        <w:gridCol w:w="730"/>
        <w:gridCol w:w="1642"/>
        <w:gridCol w:w="1618"/>
        <w:gridCol w:w="2842"/>
        <w:gridCol w:w="2702"/>
        <w:gridCol w:w="2131"/>
        <w:gridCol w:w="2256"/>
      </w:tblGrid>
      <w:tr w:rsidR="003B7AC2" w:rsidRPr="007C1DCE" w:rsidTr="00A525B0">
        <w:trPr>
          <w:trHeight w:hRule="exact" w:val="277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lastRenderedPageBreak/>
              <w:t>17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23.09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Работа над ошибками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коррекции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Индивидуальная работа с выявленными проблемами, закрепление навыков за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писи слов с орфограммами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свои ошибки, корректировать знания и вносить измене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ния, осуществлять кор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рекцию ошибок по ал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горитму, выполнять зада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 по аналогии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Ориентироваться на понимание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чин личной ус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пешности/ неуспешности в ос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воении материала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Адекватно восприни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мать аргументиро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ванную критику оши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бок и учитывать ее в работе над ошибка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ми, планировать собственную коррек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ционную дея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тельность и дейст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вия, необходимые для решения орфо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графической задачи</w:t>
            </w:r>
          </w:p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2078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24.09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Изложение «Свет осени»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28" w:lineRule="exact"/>
              <w:ind w:left="129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Воспроизведение содержа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 текста с предваритель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ным его прогнозированием по ориентировочным осно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вам: заголовку, плану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28" w:lineRule="exact"/>
              <w:ind w:left="122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Прогнозировать содержа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по имени автора, 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званию, плану, выбирать в тексте ключевые слова, слова с орфограммами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языко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вой материал, плани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ровать деятельность, пользоваться памят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кой, действовать по алгоритму, осуществ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лять промежуточный и итоговый самоконтроль</w:t>
            </w:r>
          </w:p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27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25.09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60" w:line="19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</w:t>
            </w:r>
          </w:p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before="60" w:after="0" w:line="19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изложений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коррекции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Взаимооценка работ,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явление удавшихся фраз, словосочетаний, коррекция речевых ошибок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свои ошибки, корректировать знания и вносить изме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нения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Ориентироваться на понимание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чин личной ус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пешности/ неуспешности в ос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воении материала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Адекватно восприни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мать аргументиро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ванную критику оши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бок и учитывать ее в работе над ошибка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ми, планировать собственную коррек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ционную дея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тельность и дейст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вия, необходимые для решения орфо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графической задачи</w:t>
            </w:r>
          </w:p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186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28.09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Творческая работа: зари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совка уголка родной при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роды*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Письменная передача сво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их наблюдений за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родой родного края.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ставление текста с опорой на авторские тексты и тек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сты сверстников по данной теме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готовый речевой материал - ав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торский текст, обсуждать личное впечатление,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ставлять собственный текст по аналогии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богат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ство речевых средств для выра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жения своего отно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шения к окружаю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щему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Анализировать, выде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лять существенные признаки, учитывать ориентиры при созда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нии авторского про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дукта, осуществлять самоконтроль и само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проверку</w:t>
            </w:r>
          </w:p>
          <w:p w:rsidR="003B7AC2" w:rsidRPr="007C1DCE" w:rsidRDefault="003B7AC2" w:rsidP="00A525B0">
            <w:pPr>
              <w:framePr w:w="14621" w:h="9480" w:wrap="auto" w:vAnchor="page" w:hAnchor="page" w:x="1109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</w:tbl>
    <w:p w:rsidR="003B7AC2" w:rsidRPr="007C1DCE" w:rsidRDefault="003B7AC2" w:rsidP="003B7AC2">
      <w:pPr>
        <w:framePr w:wrap="auto" w:vAnchor="page" w:hAnchor="page" w:x="8289" w:y="10707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1"/>
        <w:gridCol w:w="730"/>
        <w:gridCol w:w="1642"/>
        <w:gridCol w:w="1613"/>
        <w:gridCol w:w="2846"/>
        <w:gridCol w:w="2698"/>
        <w:gridCol w:w="2131"/>
        <w:gridCol w:w="2266"/>
      </w:tblGrid>
      <w:tr w:rsidR="003B7AC2" w:rsidRPr="007C1DCE" w:rsidTr="00A525B0">
        <w:trPr>
          <w:trHeight w:hRule="exact" w:val="209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lastRenderedPageBreak/>
              <w:t>21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29.09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Слово. Пред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ложение. Текст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обобще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ния и систе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матизации знаний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Наблюдение над средст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вами языка с позиций их роли в речи, взаимодейст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вия друг с другом, особен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ностей употребления в собственных высказыва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ниях, чтобы мысль была понята другими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Различать основные</w:t>
            </w:r>
          </w:p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структурные единицы языка, иметь представле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о многозначных словах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Использовать знаково-символьное мо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делирование, отби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рать речевой мате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риал в соответствии с речевой задачей, строить письменное высказывание с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блюдением норм</w:t>
            </w:r>
          </w:p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1618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30.09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Слово и его роль в речи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Усвоение понятия о слово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сочетании как распростра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ненном слове: его роли 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зывать предмет, действие более конкретно, чем сло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во, его структуре и связи в нем частей речи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Рассказывать о роли слов в речи, подбирать слова, объединенные общей те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мой, угадывать слово по толкованию или описанию предмета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богат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ство речевых средств для выра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жения своего отно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шения к окружаю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щему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рече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вой и языковой мате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риал, отбирать мате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риал в соответствии с задачей, организо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вывать коммуника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цию в паре</w:t>
            </w:r>
          </w:p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208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23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01.10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Слово и сло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восочетание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28" w:lineRule="exact"/>
              <w:ind w:left="134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Наблюдение над подчини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тельной связью частей 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чи в словосочетаниях; над наличием в русском языке словосочетаний с синони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мическими значениями. Уп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ражнение в образовании словосочетаний с задан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ным значением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Рассказывать о строении словосочетания, разли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чать слова и словосоче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тания, подбирать слово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сочетание под схему, строить предложения из двух словосочетаний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положитель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ную мотивацию и познавательный ин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терес к изучению языка своего 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рода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язы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ковой материал, ис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пользовать знаково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символическое мо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делирование, ар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гументировать свою позицию</w:t>
            </w:r>
          </w:p>
        </w:tc>
      </w:tr>
      <w:tr w:rsidR="003B7AC2" w:rsidRPr="007C1DCE" w:rsidTr="00A525B0">
        <w:trPr>
          <w:trHeight w:hRule="exact" w:val="1848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02.10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19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Части речи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Повторение сведений об изученных частях речи. Наблюдение над употреб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лением разных частей речи в составе словосочетаний, предложений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Узнавать часть речи по существенным призна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кам, описывать части 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чи по плану, подбирать словосочетания по схеме, образовывать формы множественного числа разных частей речи</w:t>
            </w:r>
          </w:p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положитель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ную мотивацию и познавательный ин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терес к изучению языка своего народа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язы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ковой материал, сис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тематизировать и обобщать информа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цию, распределять обязанности в паре, организовывать вза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имодействие</w:t>
            </w:r>
          </w:p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1867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25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05.10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Род имен существитель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ных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Наблюдение над языковым фактом: зависимостью свя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зи слов при согласовании от рода имен сущест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вительных. Усвоение поня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тия о роде имени сущест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вительного как его посто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янном признаке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Рассказывать о признаках и различиях формы рода имен существительных, различать родовые фор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мы имен существи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тельных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09" w:wrap="auto" w:vAnchor="page" w:hAnchor="page" w:x="110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Анализировать, сис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тематизировать и классифицировать языковой материал, осознавать границы незнания, объяснять причины затрудне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ний</w:t>
            </w:r>
          </w:p>
        </w:tc>
      </w:tr>
    </w:tbl>
    <w:p w:rsidR="003B7AC2" w:rsidRPr="007C1DCE" w:rsidRDefault="003B7AC2" w:rsidP="003B7AC2">
      <w:pPr>
        <w:framePr w:wrap="auto" w:vAnchor="page" w:hAnchor="page" w:x="8273" w:y="10707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6"/>
        <w:gridCol w:w="725"/>
        <w:gridCol w:w="1646"/>
        <w:gridCol w:w="1608"/>
        <w:gridCol w:w="2842"/>
        <w:gridCol w:w="2702"/>
        <w:gridCol w:w="2131"/>
        <w:gridCol w:w="2266"/>
      </w:tblGrid>
      <w:tr w:rsidR="003B7AC2" w:rsidRPr="007C1DCE" w:rsidTr="00A525B0">
        <w:trPr>
          <w:trHeight w:hRule="exact" w:val="255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190" w:lineRule="exact"/>
              <w:ind w:left="24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lastRenderedPageBreak/>
              <w:t>26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06.10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Род имен существитель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ных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закрепления</w:t>
            </w:r>
          </w:p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изученного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Упражнения в определении рода имен существитель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ных, употребленных как в единственном, так и во множественном числе (в начальном и косвенных па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дежах), в правильном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гласовании частей речи в словосочетании (прилага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тельных, глаголов в про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шедшем времени)</w:t>
            </w:r>
          </w:p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28" w:lineRule="exact"/>
              <w:ind w:left="138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Определять род одушев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ленных и неодушевлен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ных имен существитель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ных по принадлежности к полу или по окончанию в начальной форме, разли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чать формы рода имен существительных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положитель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ную мотивацию и познавательный ин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терес к изучению языка своего 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рода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и си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стематизировать языковой материал,</w:t>
            </w:r>
          </w:p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наблюдать и делать выводы</w:t>
            </w:r>
          </w:p>
        </w:tc>
      </w:tr>
      <w:tr w:rsidR="003B7AC2" w:rsidRPr="007C1DCE" w:rsidTr="00A525B0">
        <w:trPr>
          <w:trHeight w:hRule="exact" w:val="208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190" w:lineRule="exact"/>
              <w:ind w:left="24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07.10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Употребление мягкого знака после шипя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щих на конце существи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тельных жен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ского рода (в именительном падеже)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Знакомство с новой орфо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граммой и условиями ее проявления, ориентирова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на всю совокупность признаков этой орфо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граммы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Записывать имена суще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ствительные женского и мужского рода с шипя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щими на конце, объяс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нять свои действия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30" w:lineRule="exact"/>
              <w:ind w:left="129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Применять правила делового сотрудни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чества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Анализировать, сравнивать, делать выводы, обозначать границы незнания, искать способы 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шения проблемы, 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ганизовывать про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дуктивное взаимо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действие в паре</w:t>
            </w:r>
          </w:p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230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190" w:lineRule="exact"/>
              <w:ind w:left="24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28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08.10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Упражнения в записи имен существи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тельных жен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ского рода с мягким знаком на конце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закрепления</w:t>
            </w:r>
          </w:p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изученного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Упражнения в определении рода имен существитель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ных, в выборе мягкого зна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ка, в подборе нужных по смыслу слов, в письме под диктовку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Записывать имена суще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ствительные женского и мужского рода с шипя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щими на конце, объяс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нять свои действия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Применять изучен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ные способы дейст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вий в самостоятель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ной работе, плани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ровать учебную дея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тельность, контроли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ровать качество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полнения задания, оценивать свою дея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тельность</w:t>
            </w:r>
          </w:p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255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190" w:lineRule="exact"/>
              <w:ind w:left="24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29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09.10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Изменение имен прилага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тельных по родам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Углубление представлений о непостоянных признаках прилагательных (измене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по числам и родам). Знакомство с новой орфо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граммой - родовыми окон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чаниями прилагательных и способом их проверки (по окончанию вопроса). Уп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ражнения в согласовании с существительными имен</w:t>
            </w:r>
          </w:p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Объяснять взаимосвязь имен существительных и прилагательных, опреде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лять род имен прилага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тельных по роду имен существительных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положитель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ную мотивацию и познавательный ин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терес к изучению языка своего 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рода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Использовать алго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ритм для решения учебной задачи, ори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ентироваться в таб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лице, обосновывать выбор способа дей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ствия</w:t>
            </w:r>
          </w:p>
        </w:tc>
      </w:tr>
    </w:tbl>
    <w:p w:rsidR="003B7AC2" w:rsidRPr="007C1DCE" w:rsidRDefault="003B7AC2" w:rsidP="003B7AC2">
      <w:pPr>
        <w:framePr w:wrap="auto" w:vAnchor="page" w:hAnchor="page" w:x="8273" w:y="10708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1"/>
        <w:gridCol w:w="730"/>
        <w:gridCol w:w="1642"/>
        <w:gridCol w:w="1613"/>
        <w:gridCol w:w="2842"/>
        <w:gridCol w:w="2698"/>
        <w:gridCol w:w="2131"/>
        <w:gridCol w:w="2251"/>
      </w:tblGrid>
      <w:tr w:rsidR="003B7AC2" w:rsidRPr="007C1DCE" w:rsidTr="00A525B0">
        <w:trPr>
          <w:trHeight w:hRule="exact" w:val="140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прилагательных, решение как орфографических за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дач, так и задач по культу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 речи (как сказать пра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 xml:space="preserve">вильно:... 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ужасный / ужас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ная неряха?)</w:t>
            </w:r>
          </w:p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7AC2" w:rsidRPr="007C1DCE" w:rsidTr="00A525B0">
        <w:trPr>
          <w:trHeight w:hRule="exact" w:val="230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12.10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Связь частей речи в словосоче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таниях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Наблюдение над спосо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бами связи существитель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ных и прилагательных, в частности согласования в формах числа и рода. Уп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ражнение в употреблении словосочетаний с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лагательными в предложе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ниях, текстах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Объяснять взаимосвязь частей речи в словосоче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тании, согласовывать формы имен существи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тельных и прилагатель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ных, иметь представле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о синонимичности не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которых словосочетаний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положитель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ную мотивацию и познавательный ин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терес к изучению языка своего 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рода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Анализировать,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являть закономер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ность, действовать по аналогии</w:t>
            </w:r>
          </w:p>
        </w:tc>
      </w:tr>
      <w:tr w:rsidR="003B7AC2" w:rsidRPr="007C1DCE" w:rsidTr="00A525B0">
        <w:trPr>
          <w:trHeight w:hRule="exact" w:val="185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31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13.10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Связь частей речи в словосо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четаниях. Тренинг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обобще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ния и систе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матизации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Упражнение в употребле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нии словосочетаний с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лагательными в предложе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ниях, текстах. Самопро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верка и проверка друг у друга в парах степени ус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воения темы «Словосоче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тание»</w:t>
            </w:r>
          </w:p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Применять изученные правила в самостоятель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ной работе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28" w:lineRule="exact"/>
              <w:ind w:left="122"/>
              <w:jc w:val="both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труд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ность предлагае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мого задания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Анализировать, сис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тематизировать, применять изучен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ные алгоритмы дей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ствий</w:t>
            </w:r>
          </w:p>
        </w:tc>
      </w:tr>
      <w:tr w:rsidR="003B7AC2" w:rsidRPr="007C1DCE" w:rsidTr="00A525B0">
        <w:trPr>
          <w:trHeight w:hRule="exact" w:val="3936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32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14.10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Устойчивые</w:t>
            </w:r>
          </w:p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сочетания</w:t>
            </w:r>
          </w:p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слов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Углубление представлений о наличии в русском языке особого рода словосочета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ний — устойчивых выраже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ний, смысл которых не оп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ределяется значениями входящих в них слов. Уп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ражнение в установлении значений фразеологизмов (с использованием фра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зеологических словарей), в синонимической замене одним словом или сочета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нием слов, в нахождении рифмы, в употреблении фразеологизмов в речи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представления об устойчивых сочетаниях слов (фразеологизмах), корректно применять фразеологизмы в речи, объяснять значение наи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более употребляемых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четаний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богат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ство речевых средств для выра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жения своего отно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шения к окружаю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щему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Использовать знаково-символическое моделирование, про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гнозировать значе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ние, устанавливать смысловые аналогии</w:t>
            </w:r>
          </w:p>
        </w:tc>
      </w:tr>
    </w:tbl>
    <w:p w:rsidR="003B7AC2" w:rsidRPr="007C1DCE" w:rsidRDefault="003B7AC2" w:rsidP="003B7AC2">
      <w:pPr>
        <w:framePr w:wrap="auto" w:vAnchor="page" w:hAnchor="page" w:x="8292" w:y="10708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1"/>
        <w:gridCol w:w="730"/>
        <w:gridCol w:w="1642"/>
        <w:gridCol w:w="1608"/>
        <w:gridCol w:w="2842"/>
        <w:gridCol w:w="2698"/>
        <w:gridCol w:w="2131"/>
        <w:gridCol w:w="2261"/>
      </w:tblGrid>
      <w:tr w:rsidR="003B7AC2" w:rsidRPr="007C1DCE" w:rsidTr="00A525B0">
        <w:trPr>
          <w:trHeight w:hRule="exact" w:val="278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lastRenderedPageBreak/>
              <w:t>33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15.10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Предложение (вводный урок)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Усвоение понятия о пред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ложении как коммуникатив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ном средстве, с помощью которого можно решать различные речевые за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дачи. Систематизация из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вестных детям признаков предложения. Представле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о грамматике как раз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деле науки о языке, ее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ставных частях: морфоло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гии, синтаксисе</w:t>
            </w:r>
          </w:p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Квалифицировать пред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ложение и текст по сово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купности признаков. Объ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яснять функции единиц речи: у слова и словосо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четания - назывные функции, у предложения - коммуникативные.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являть смысловые части текста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Устанавливать ана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логии, извлекать из научного текста 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вую информацию, связно излагать ин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формацию</w:t>
            </w:r>
          </w:p>
        </w:tc>
      </w:tr>
      <w:tr w:rsidR="003B7AC2" w:rsidRPr="007C1DCE" w:rsidTr="00A525B0">
        <w:trPr>
          <w:trHeight w:hRule="exact" w:val="438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34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16.10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28" w:lineRule="exact"/>
              <w:jc w:val="both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Вопроситель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ные и повест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вовательные предложения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Дифференциация предло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жений с позиций цели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сказывания, речевой задачи, вычленять вопросительные и повествовательные пред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ложения по цели высказыва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ния: задаем вопросы, отве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чаем, сообщаем; по интона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ционной окраске. Наблюдение над наличием внешних признаков: а) во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просительных предложений: вопросительной интонации, вопросительного знака, 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личием вопросительных слов, частиц; б) по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вествовательных пред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ложений: повествовательной интонации, точки в конце</w:t>
            </w:r>
          </w:p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Различать предложения по цели высказывания. Иметь представление о вопросительных словах в предложении. Объяснять знаки препинания в пред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ложениях разных типов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рече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вой материал, 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блюдать и делать выводы, получать информацию из тек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ста, связно объяс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нять свои действия</w:t>
            </w:r>
          </w:p>
        </w:tc>
      </w:tr>
      <w:tr w:rsidR="003B7AC2" w:rsidRPr="007C1DCE" w:rsidTr="00A525B0">
        <w:trPr>
          <w:trHeight w:hRule="exact" w:val="232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35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19.10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Употребление отрицательной частицы НЕ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Углубление представления о разнообразии функций пове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ствовательных предложений: сообщать, утверждая или отрицая информацию. Зна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комство со способами выра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 xml:space="preserve">жения 1) утверждения или отрицания с помощью слов- предложений 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ДА. НЕТ.</w:t>
            </w:r>
          </w:p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spacing w:val="-4"/>
                <w:sz w:val="19"/>
                <w:szCs w:val="19"/>
                <w:lang w:eastAsia="ru-RU"/>
              </w:rPr>
              <w:t>2)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 xml:space="preserve"> отрицания с помощью час-</w:t>
            </w:r>
          </w:p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Корректно пользоваться в речи отрицательными словами, частицами.</w:t>
            </w:r>
          </w:p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Грамотно записывать гла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голы с отрицательной ча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стицей НЕ, иметь пред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ставление об употребле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нии частицы НЕ с раз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ными частями речи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рече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вую культуру как часть общей куль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туры личности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5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Отбирать материал в соответствии с учеб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ной задачей, аргу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ментировано выска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зывать свое мнение</w:t>
            </w:r>
          </w:p>
        </w:tc>
      </w:tr>
    </w:tbl>
    <w:p w:rsidR="003B7AC2" w:rsidRPr="007C1DCE" w:rsidRDefault="003B7AC2" w:rsidP="003B7AC2">
      <w:pPr>
        <w:framePr w:wrap="auto" w:vAnchor="page" w:hAnchor="page" w:x="8275" w:y="10707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6"/>
        <w:gridCol w:w="725"/>
        <w:gridCol w:w="1646"/>
        <w:gridCol w:w="1608"/>
        <w:gridCol w:w="2842"/>
        <w:gridCol w:w="2693"/>
        <w:gridCol w:w="2131"/>
        <w:gridCol w:w="2256"/>
      </w:tblGrid>
      <w:tr w:rsidR="003B7AC2" w:rsidRPr="007C1DCE" w:rsidTr="00A525B0">
        <w:trPr>
          <w:trHeight w:hRule="exact" w:val="244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тицы НЕ (отсюда отри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цательная частица) и ее раз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дельным написанием с час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тями речи, особенно с глаго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лами. Наблюдение над упот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 xml:space="preserve">реблением частицы 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не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перед словами в художественных текстах, загадках, послови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цах, ее смысловой нагрузкой, написанием</w:t>
            </w: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7AC2" w:rsidRPr="007C1DCE" w:rsidTr="00A525B0">
        <w:trPr>
          <w:trHeight w:hRule="exact" w:val="206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36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20.10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Контрольный диктант за первую четверть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контро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ля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Демонстрация уровня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обретенных навыков и умений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Применять изученные правила и алгоритмы дей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ствий в самостоятельной работе, осуществлять са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моконтроль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Использовать изучен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ные правила, способы действий при выполне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нии учебных заданий, вносить необходимые коррективы в собст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венные действия по итогам самопроверки</w:t>
            </w: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323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37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21.10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 и кор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рекция ошибок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коррекции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Индивидуальная работа с выявленными проблемами, закрепление навыков за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писи слов с орфограммами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свои ошибки, корректировать знания и вносить измене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ния, осуществлять кор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рекцию ошибок по ал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горитму, выполнять зада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 по аналогии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Ориентироваться на понимание причин личной успешности/ неус-пешности в ос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воении материала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Адекватно восприни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мать аргументирован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ную критику ошибок и учитывать ее в работе над ошибками, плани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ровать собственную коррекционную дея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тельность и действия, необходимые для 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шения орфографиче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ской задачи</w:t>
            </w: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304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38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22.10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30" w:lineRule="exact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Побудитель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ные предло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Знакомство с признаками побудительных предложе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ний: их речевыми задачами (просьба, приказ, совет, за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прет и пр. ), особой «пове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лительной формой» глаго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лов, наличием обращений. Наблюдение над употреб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 xml:space="preserve">лением частицы 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не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 гла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голами, слов-обращений в побудительных предложе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 xml:space="preserve">ниях, в пословицах типа </w:t>
            </w: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>«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Семь раз отмерь</w:t>
            </w: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 xml:space="preserve"> — 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один отрежь»</w:t>
            </w: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Отличать побудительные по цели высказывания предложения, определять тип предложения по цели высказывания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0" w:wrap="auto" w:vAnchor="page" w:hAnchor="page" w:x="111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Наблюдать, анали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зировать и делать выводы, отбирать материал в соответ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ствии с учебной за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дачей, аргументиро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вано высказывать мнение</w:t>
            </w:r>
          </w:p>
        </w:tc>
      </w:tr>
    </w:tbl>
    <w:p w:rsidR="003B7AC2" w:rsidRPr="007C1DCE" w:rsidRDefault="003B7AC2" w:rsidP="003B7AC2">
      <w:pPr>
        <w:framePr w:wrap="auto" w:vAnchor="page" w:hAnchor="page" w:x="8292" w:y="10708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1"/>
        <w:gridCol w:w="725"/>
        <w:gridCol w:w="1646"/>
        <w:gridCol w:w="1613"/>
        <w:gridCol w:w="2837"/>
        <w:gridCol w:w="2702"/>
        <w:gridCol w:w="2126"/>
        <w:gridCol w:w="2261"/>
      </w:tblGrid>
      <w:tr w:rsidR="003B7AC2" w:rsidRPr="007C1DCE" w:rsidTr="00A525B0">
        <w:trPr>
          <w:trHeight w:hRule="exact" w:val="232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lastRenderedPageBreak/>
              <w:t>39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23.10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Восклица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тельные пред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ложения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Углубление представлений о восклицательных пред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ложениях как предложе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ниях, произносимых с сильным чувством, воскли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цательной интонацией (ха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рактеристика по интона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ции). Понимание, что вос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клицательными могут быть любые предложения по цели высказывания. Уп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ражнения в определении речевой задачи, основного чувства и соответствую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щем интонировании читае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мых предложений, собст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венных высказываний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представление об интонации предложений, отличать восклицатель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ные предложения, читать предложения и тексты с соблюдением интонации, оформлять восклица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тельные предложения на письме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рече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вую культуру как часть общей куль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туры личности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Выдвигать предпо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ложения, проверять свое мнение, полу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чать информацию из текста, классифици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ровать материал по разным основаниям</w:t>
            </w:r>
          </w:p>
        </w:tc>
      </w:tr>
      <w:tr w:rsidR="003B7AC2" w:rsidRPr="007C1DCE" w:rsidTr="00A525B0">
        <w:trPr>
          <w:trHeight w:hRule="exact" w:val="230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40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26.10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Знаки препи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нания в конце предложений (обобщение)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обобще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ния и систе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матизации знаний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Наблюдение и сопоставле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цели высказывания, интонационного выделения в устной речи и пунктуаци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онного в письменной речи. Упражнение в «чтении» знаков препинания в конце предложений и постановке их самостоятельно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Грамотно оформлять предложения на письме в зависимости от цели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сказывания и интонации произношения, класси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фицировать предложения по разным основаниям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Ориентироваться в</w:t>
            </w: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таблице, системати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зировать и класси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фицировать, объяс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нять способ дейст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вия</w:t>
            </w: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238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41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27.10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Обобщение знаний о предложении. Интонация предложений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обобще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ния и систе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матизации знаний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Упражнение в «чтении» знаков препинания в конце предложений и постановке их самостоятельно. Обоб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щение признаков предло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жения, включая диффе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ренциацию по цели выска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зывания и эмоциональной окраске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представление об изменении значения сло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 в зависимости от инто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нации, произносить фра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зы с разными интона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циями в зависимости от речевой задачи, расска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зывать о предложении как структурной единице языка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Проявлять внима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и интерес к зву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ковому строю рус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ского языка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Получать информа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цию из рисунка, тек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ста, удерживать ори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ентир учебной дея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тельности, строить речевую деятель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ность по плану, осу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ществлять взаимо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контроль</w:t>
            </w:r>
          </w:p>
        </w:tc>
      </w:tr>
      <w:tr w:rsidR="003B7AC2" w:rsidRPr="007C1DCE" w:rsidTr="00A525B0">
        <w:trPr>
          <w:trHeight w:hRule="exact" w:val="2328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42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28.10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19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Закрепление и обобщение изученного материала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Самопроверка, проверка в парах уровня усвоения изученного материала за первую четверть. Трени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ровка в письме под диктов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ку текста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Использовать изученные алгоритмы действий в самостоятельной работе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30" w:lineRule="exact"/>
              <w:ind w:left="124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Оценивать труд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ность предлагае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мого задания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Осуществлять само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контроль и само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оценку своей работы</w:t>
            </w:r>
          </w:p>
        </w:tc>
      </w:tr>
    </w:tbl>
    <w:p w:rsidR="003B7AC2" w:rsidRPr="007C1DCE" w:rsidRDefault="003B7AC2" w:rsidP="003B7AC2">
      <w:pPr>
        <w:framePr w:wrap="auto" w:vAnchor="page" w:hAnchor="page" w:x="8275" w:y="10707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1"/>
        <w:gridCol w:w="730"/>
        <w:gridCol w:w="1642"/>
        <w:gridCol w:w="1613"/>
        <w:gridCol w:w="2842"/>
        <w:gridCol w:w="2698"/>
        <w:gridCol w:w="2126"/>
        <w:gridCol w:w="2266"/>
      </w:tblGrid>
      <w:tr w:rsidR="003B7AC2" w:rsidRPr="007C1DCE" w:rsidTr="00A525B0">
        <w:trPr>
          <w:trHeight w:hRule="exact" w:val="1867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lastRenderedPageBreak/>
              <w:t>43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29.10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26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Объяснитель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ный диктант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Тренировка в письме под диктовку текста для выяв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ления и коррекции затруд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нений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Применять изученные правила и алгоритмы дей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ствий в самостоятельной работе, осуществлять са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моконтроль, сравнивать с эталоном, вносить кор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рективы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Использовать изу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ченные правила, способы действий при выполнении учебных заданий, самостоятельно пла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нировать действия, необходимые для 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шения задачи, вно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сить необходимые коррективы в собст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венные действия по итогам самопроверки</w:t>
            </w:r>
          </w:p>
        </w:tc>
      </w:tr>
      <w:tr w:rsidR="003B7AC2" w:rsidRPr="007C1DCE" w:rsidTr="00A525B0">
        <w:trPr>
          <w:trHeight w:hRule="exact" w:val="253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44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30.10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33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Школа грамотея</w:t>
            </w: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>*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Упражнения для обобще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 правописания изучен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ных орфограмм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Применять изученные правила и алгоритмы дей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ствий в самостоятельной работе, осуществлять са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моконтроль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Оценивать труд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ность предлагае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мого задания, адек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ватно оценивать свои возможности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Осуществлять осоз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нанный выбор зада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ния, применять изу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ченные способы дей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ствий, планировать свою учебную дея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тельность, осу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ществлять самокон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троль, оценивать 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зультаты своей дея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тельности</w:t>
            </w:r>
          </w:p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643"/>
        </w:trPr>
        <w:tc>
          <w:tcPr>
            <w:tcW w:w="1461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28" w:lineRule="exact"/>
              <w:ind w:left="120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  <w:lang w:eastAsia="ru-RU"/>
              </w:rPr>
            </w:pPr>
            <w:r w:rsidRPr="007C1DCE"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  <w:lang w:val="en-US" w:eastAsia="ru-RU"/>
              </w:rPr>
              <w:t>II четверть (</w:t>
            </w:r>
            <w:r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  <w:lang w:eastAsia="ru-RU"/>
              </w:rPr>
              <w:t>37</w:t>
            </w:r>
            <w:r w:rsidRPr="007C1DCE"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  <w:lang w:eastAsia="ru-RU"/>
              </w:rPr>
              <w:t xml:space="preserve"> ч.</w:t>
            </w:r>
            <w:r w:rsidRPr="007C1DCE"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  <w:lang w:val="en-US" w:eastAsia="ru-RU"/>
              </w:rPr>
              <w:t>)</w:t>
            </w:r>
          </w:p>
        </w:tc>
      </w:tr>
      <w:tr w:rsidR="003B7AC2" w:rsidRPr="007C1DCE" w:rsidTr="00A525B0">
        <w:trPr>
          <w:trHeight w:hRule="exact" w:val="413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45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10.11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19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Текст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Обобщение признаков тек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 (тематическое един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ство, состоит из взаимо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связанных предложений). Углубление представлений о функциях (речевых зада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чах) текстов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Называть особенности текста, озаглавливать текст, определять тему и основную мысль текста, делить текст на смысло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вые части, составлять план текста, корректиро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имеющийся, иметь представление о записи текста диалога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Моделировать вооб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ражаемую ситуацию, подбирать заголовок на основе анализа выразительных средств текста, обсу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ждать, приходить к единому мнению,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нимать позицию собе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седника, осуществ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лять взаимопроверку</w:t>
            </w:r>
          </w:p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</w:tbl>
    <w:p w:rsidR="003B7AC2" w:rsidRPr="007C1DCE" w:rsidRDefault="003B7AC2" w:rsidP="003B7AC2">
      <w:pPr>
        <w:framePr w:wrap="auto" w:vAnchor="page" w:hAnchor="page" w:x="8273" w:y="10707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6"/>
        <w:gridCol w:w="725"/>
        <w:gridCol w:w="1646"/>
        <w:gridCol w:w="1613"/>
        <w:gridCol w:w="2842"/>
        <w:gridCol w:w="2698"/>
        <w:gridCol w:w="2131"/>
        <w:gridCol w:w="2251"/>
      </w:tblGrid>
      <w:tr w:rsidR="003B7AC2" w:rsidRPr="007C1DCE" w:rsidTr="00A525B0">
        <w:trPr>
          <w:trHeight w:hRule="exact" w:val="1627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190" w:lineRule="exact"/>
              <w:ind w:left="24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lastRenderedPageBreak/>
              <w:t>46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11.11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60" w:line="19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Повество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-</w:t>
            </w:r>
          </w:p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before="60" w:after="0" w:line="19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вание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Знакомство с дифферен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циацией текстов по их 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значению (речевой задаче). Наблюдение над особен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ностями и структурой текста-повествования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Различать тип текста по существенным призна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кам, называть отличи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тельные признаки текста- повествования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богат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ство речевых средств для выра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жения своего отно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шения к окружаю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щему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Анализировать, клас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сифицировать, выде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лять существенные признаки, обсуждать, учитывать позицию собеседника, прихо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дить к общему выводу</w:t>
            </w:r>
          </w:p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230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190" w:lineRule="exact"/>
              <w:ind w:left="24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47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12.11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19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Описание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Знакомство с дифферен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циацией текстов по их 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значению (речевой задаче). Наблюдение над особен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ностями и структурой тек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ста-описания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Различать тип текста по существенным призна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кам, называть отличи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тельные признаки текста- описания, использовать знак многоточия при соз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дании высказываний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Анализировать, де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лать выводы, состав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лять собственные высказывания с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блюдением заданного сюжета, составлять коллективное выска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зывание, договари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ваться, приходить к общему решению</w:t>
            </w:r>
          </w:p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184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190" w:lineRule="exact"/>
              <w:ind w:left="24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48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13.11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19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Рассуждение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Знакомство с дифферен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циацией текстов по их 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значению (речевой задаче). Наблюдение над особен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ностями и структурой текста-рассуждения. Сравни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тельная характеристика разных типов текстов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Различать тип текста по существенным призна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кам, называть отличи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тельные признаки текста- рассуждения, использо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полученные знания при анализе текста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богат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ство речевых средств для выра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жения своего отно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шения к окружаю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щему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Анализировать, обобщать, делать выводы, аргументи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ровано объяснять свою позицию</w:t>
            </w:r>
          </w:p>
        </w:tc>
      </w:tr>
      <w:tr w:rsidR="003B7AC2" w:rsidRPr="007C1DCE" w:rsidTr="00A525B0">
        <w:trPr>
          <w:trHeight w:hRule="exact" w:val="1387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190" w:lineRule="exact"/>
              <w:ind w:left="24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49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16.11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Списывание текста с рече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вой задачей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Проверка уровня графиче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ской зоркости и степени понимания темы текста (выбор более точного заго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ловка) или выделение в тексте предложений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Определять границы предложения, списывать с соблюдением орфогра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фических и пунктуацион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ных норм, выделять 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фограммы</w:t>
            </w:r>
          </w:p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30" w:lineRule="exact"/>
              <w:ind w:left="128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Адекватно оцени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свои возмож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ности, соотносить их со сложностью задания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Понимать цель и за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дачи учебной дея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тельности, осущест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влять промежуточ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ный и итоговый са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моконтроль</w:t>
            </w:r>
          </w:p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232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190" w:lineRule="exact"/>
              <w:ind w:left="24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50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17.11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Подготовка к изложению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Углубление представлений о назначении плана, его информативности, струк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туре. Работа с памяткой по написанию изложений. 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блюдение над вариантами плана, учить выбирать тот вариант, который легче по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может воспроизвести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держание текста</w:t>
            </w:r>
          </w:p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Определять тип текста, озаглавливать текст, под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бирать план в соответст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вии с речевой задачей, составлять свой план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рече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вую культуру как часть общей куль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туры личности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Анализировать, от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бирать материал в соответствии с учеб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ной задачей, обсуж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дать, аргументиро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свое мнение, учитывать мнение собеседника, соблю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дать правила рече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вого этикета</w:t>
            </w:r>
          </w:p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28" w:lineRule="exact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494" w:wrap="auto" w:vAnchor="page" w:hAnchor="page" w:x="1118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</w:tbl>
    <w:p w:rsidR="003B7AC2" w:rsidRPr="007C1DCE" w:rsidRDefault="003B7AC2" w:rsidP="003B7AC2">
      <w:pPr>
        <w:framePr w:wrap="auto" w:vAnchor="page" w:hAnchor="page" w:x="8285" w:y="10708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1"/>
        <w:gridCol w:w="730"/>
        <w:gridCol w:w="1642"/>
        <w:gridCol w:w="1613"/>
        <w:gridCol w:w="2842"/>
        <w:gridCol w:w="2693"/>
        <w:gridCol w:w="2131"/>
        <w:gridCol w:w="2266"/>
      </w:tblGrid>
      <w:tr w:rsidR="003B7AC2" w:rsidRPr="007C1DCE" w:rsidTr="00A525B0">
        <w:trPr>
          <w:trHeight w:hRule="exact" w:val="140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lastRenderedPageBreak/>
              <w:t>51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18.11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Изложение с условным названием «Долгождан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ная зима»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Воспроизведение текста повествовательного харак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тера о наступлении зимы с опорой на план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Выделять опорные слова, устно и письменно изла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гать текст с опорой на план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Следовать плану в речевой деятельно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сти, осуществлять текущий и итоговый самоконтроль</w:t>
            </w:r>
          </w:p>
        </w:tc>
      </w:tr>
      <w:tr w:rsidR="003B7AC2" w:rsidRPr="007C1DCE" w:rsidTr="00A525B0">
        <w:trPr>
          <w:trHeight w:hRule="exact" w:val="300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52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19.11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Редактирова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изложения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 и взаимооценка 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бот, работа над речевыми и другими недочетами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свои ошибки, корректировать знания и вносить изме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нения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Ориентироваться на понимание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чин личной ус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пешности/ неус-пешности в ос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воении материала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Адекватно восприни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мать аргументиро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ванную критику оши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бок и учитывать ее в работе над ошибка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ми, планировать собственную коррек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ционную дея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тельность и дейст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вия, необходимые для решения орфо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графической задачи</w:t>
            </w:r>
          </w:p>
        </w:tc>
      </w:tr>
      <w:tr w:rsidR="003B7AC2" w:rsidRPr="007C1DCE" w:rsidTr="00A525B0">
        <w:trPr>
          <w:trHeight w:hRule="exact" w:val="230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20.11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Творческая работа: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ставление тек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 (загадки или другого жанра) о зиме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 особенностей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держания, структуры и язы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ка текста загадки (о сне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жинке, первом снеге) и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ставление собственных текстов (по желанию). Оценка загадок, состав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ленных одноклассниками, советы по их корректировке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Отличать загадку от дру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гих текстов, составлять загадку по аналогии,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сказывать в письменной форме личные впечатле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ния, воображаемые образы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богат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ство речевых средств для выра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жения своего отно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шения к окружаю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щему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Анализировать,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делять сущест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венные признаки, учитывать ориен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тиры при создании авторского продукта, осуществлять само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контроль и самопро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верку</w:t>
            </w:r>
          </w:p>
        </w:tc>
      </w:tr>
      <w:tr w:rsidR="003B7AC2" w:rsidRPr="007C1DCE" w:rsidTr="00A525B0">
        <w:trPr>
          <w:trHeight w:hRule="exact" w:val="278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23.11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Главные части в средствах языка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обобще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ния и систе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матизации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Представление о главных частях в строении разных средств языка (в слове, словосочетании, предло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жении, тексте) с помощью таблицы. Анализ мате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риала таблицы и выводы о наличии в основных сред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ствах языка главных струк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турных частей. Повторение правил ведения беседы по телефону</w:t>
            </w: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Различать главные части в слове, предложении, тексте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богат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ство речевых средств для выра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жения своего отно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шения к окружаю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щему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ма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териал таблицы, осознавать границы незнания, делать выводы, обобщать, организовывать 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боту в паре, осуще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ствлять взаимокон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троль и взаимо- оценку</w:t>
            </w:r>
          </w:p>
        </w:tc>
      </w:tr>
    </w:tbl>
    <w:p w:rsidR="003B7AC2" w:rsidRPr="007C1DCE" w:rsidRDefault="003B7AC2" w:rsidP="003B7AC2">
      <w:pPr>
        <w:framePr w:wrap="auto" w:vAnchor="page" w:hAnchor="page" w:x="8273" w:y="10707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1"/>
        <w:gridCol w:w="730"/>
        <w:gridCol w:w="1642"/>
        <w:gridCol w:w="1613"/>
        <w:gridCol w:w="2842"/>
        <w:gridCol w:w="2698"/>
        <w:gridCol w:w="2131"/>
        <w:gridCol w:w="2261"/>
      </w:tblGrid>
      <w:tr w:rsidR="003B7AC2" w:rsidRPr="007C1DCE" w:rsidTr="00A525B0">
        <w:trPr>
          <w:trHeight w:hRule="exact" w:val="301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lastRenderedPageBreak/>
              <w:t>55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24.11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Корень - главная значимая часть слова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Расширение понятия о кор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не как смысловом ядре слова, об историческом корне слова.</w:t>
            </w: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Упражнения в выделении корня в однокоренных сло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вах, в отдельном слове, в моделировании слов, в от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личии однокоренных слов 1) от форм одного и того же слова, 2) от синонимов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Определять значимые части слова, выделять корень, различать форму слова и однокоренные слова, объяснять слово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образование форм и од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нокоренных слов, отли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чать сложные слова,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относить слово и схему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положитель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ную мотивацию и познавательный ин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терес к изучению русского языка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Наблюдать, анали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зировать, использо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знаково-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символическое мо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делирование, выде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лять существенную информацию, объяс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нять свою позицию</w:t>
            </w:r>
          </w:p>
        </w:tc>
      </w:tr>
      <w:tr w:rsidR="003B7AC2" w:rsidRPr="007C1DCE" w:rsidTr="00A525B0">
        <w:trPr>
          <w:trHeight w:hRule="exact" w:val="2386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56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25.11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Правописание</w:t>
            </w: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корня.</w:t>
            </w: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Повторение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Упражнения в правописа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нии безударных гласных, парных звонких и глухих согласных, непроизноси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мых, двойных согласных в корнях слов.</w:t>
            </w: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Наблюдение над написа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нием корней, в которых имеется чередование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 xml:space="preserve">гласных </w:t>
            </w:r>
            <w:r w:rsidRPr="007C1DC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5"/>
                <w:sz w:val="19"/>
                <w:szCs w:val="19"/>
                <w:lang w:eastAsia="ru-RU"/>
              </w:rPr>
              <w:t>к//ч, х//ш, г//з//ж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 xml:space="preserve"> и др., безударный гласный 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и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Применять правила про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верки орфограмм в корне слова, иметь представле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об историческом 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редовании в корнях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язы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ковой материал,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сказывать и аргумен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тировать свое мнение</w:t>
            </w:r>
          </w:p>
        </w:tc>
      </w:tr>
      <w:tr w:rsidR="003B7AC2" w:rsidRPr="007C1DCE" w:rsidTr="00A525B0">
        <w:trPr>
          <w:trHeight w:hRule="exact" w:val="1618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57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26.11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Правописание</w:t>
            </w: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корня.</w:t>
            </w: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Обобщение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обобще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ния и систе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матизации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Упражнения в совершен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ствовании разных видов письма, отработка право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писания слов с орфограм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мами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Классифицировать орфо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граммы корня, подбирать способ проверки в зави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симости от орфограммы, писать под диктовку текст с орфограммами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положитель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ную мотивацию и познавательный ин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терес к изучению русского языка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Анализировать, син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тезировать языковой материал, высказы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и аргументиро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свое мнение</w:t>
            </w:r>
          </w:p>
        </w:tc>
      </w:tr>
      <w:tr w:rsidR="003B7AC2" w:rsidRPr="007C1DCE" w:rsidTr="00A525B0">
        <w:trPr>
          <w:trHeight w:hRule="exact" w:val="209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58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27.11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Способы про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верки без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ударных глас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ных в корне слова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Повторение и расширение способов проверки двух безударных гласных в сло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ве: 1) подбор двух про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 xml:space="preserve">верочных слов 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вечереет</w:t>
            </w: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 xml:space="preserve">, 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колосок; 2)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 xml:space="preserve">запоминание, сверка со словарем 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соло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вей, огород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Выделять орфограммы в слове, подбирать прове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рочные слова под каждую орфограмму, грамотно записывать слова с двумя безударными гласными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30" w:lineRule="exact"/>
              <w:ind w:left="122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Применять правила делового сотрудни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чества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4" w:wrap="auto" w:vAnchor="page" w:hAnchor="page" w:x="1111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язы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ковой материал, пользоваться слова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рями и справочника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ми, организовывать работу в паре, осу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ществлять само- и взаимоконтроль</w:t>
            </w:r>
          </w:p>
        </w:tc>
      </w:tr>
    </w:tbl>
    <w:p w:rsidR="003B7AC2" w:rsidRPr="007C1DCE" w:rsidRDefault="003B7AC2" w:rsidP="003B7AC2">
      <w:pPr>
        <w:framePr w:wrap="auto" w:vAnchor="page" w:hAnchor="page" w:x="8277" w:y="10707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6"/>
        <w:gridCol w:w="725"/>
        <w:gridCol w:w="1646"/>
        <w:gridCol w:w="1613"/>
        <w:gridCol w:w="2837"/>
        <w:gridCol w:w="2698"/>
        <w:gridCol w:w="2131"/>
        <w:gridCol w:w="2256"/>
      </w:tblGrid>
      <w:tr w:rsidR="003B7AC2" w:rsidRPr="007C1DCE" w:rsidTr="00A525B0">
        <w:trPr>
          <w:trHeight w:hRule="exact" w:val="343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lastRenderedPageBreak/>
              <w:t>59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30.11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Слова с пол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ногласными и неполноглас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ными сочета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ниями оро//ра, оло//ла, ере//ре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33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Знакомство с новым спосо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бом проверки: сопоставле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возможности чередо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 xml:space="preserve">вания буквосочетаний 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 xml:space="preserve">оро//ра, оло//ла, ере//ре. 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Знакомство с историей раз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вития языка: наличие в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временном языке пар слов, пришедших в язык из ста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рославянского языка (с не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полногласными сочетания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ми) и древнерусского языка (с полногласными сочета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 xml:space="preserve">ниями), стилевое различие синонимов: 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город-град, зо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лото-злато</w:t>
            </w:r>
          </w:p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Грамотно записывать слова с неполногласными сочетаниями, использо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слова с неполно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гласными сочетаниями (историческими чередо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ваниями) для проверки безударных гласных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30" w:lineRule="exact"/>
              <w:ind w:left="123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русский язык как явление культуры русского народа, связь раз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вития языка с раз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витием культуры и общества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язы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ковой материал, сравнивать, делать выводы, использо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правила и алго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ритмы в новых усло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виях, корректно строить речевое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сказывание</w:t>
            </w:r>
          </w:p>
        </w:tc>
      </w:tr>
      <w:tr w:rsidR="003B7AC2" w:rsidRPr="007C1DCE" w:rsidTr="00A525B0">
        <w:trPr>
          <w:trHeight w:hRule="exact" w:val="184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60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01.12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Способы про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верки двух (одной) без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ударных глас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ных в словах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повторения и закрепления знаний и умений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Упражнения в написании слов из словаря. Примене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возможных способов проверки слов: 1) сопос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тавлением слов с полно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гласными и неполноглас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ными сочетаниями, 2) по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иском исторического корня</w:t>
            </w:r>
          </w:p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Использовать правила проверки безударных гласных при записи слов и предложений, письмен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 пересказывать текст с предварительной подго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товкой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Действовать по ал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горитму, отбирать способ проверки в зависимости от осо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бенностей материа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ла, осуществлять контроль учебной деятельности</w:t>
            </w:r>
          </w:p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139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61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02.12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Изложение</w:t>
            </w:r>
          </w:p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текста</w:t>
            </w:r>
          </w:p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«Ухоронки»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Прогнозирование содержа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 по названию, состав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ление плана изложения, воспроизведение содер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жания текста на основе не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скольких источников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Прогнозировать содержа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по названию, части плана, проверять свои предположения по тексту, письменно излагать текст по дополненному плану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Следовать плану в речевой деятельно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сти, осуществлять текущий и итоговый самоконтроль</w:t>
            </w:r>
          </w:p>
        </w:tc>
      </w:tr>
      <w:tr w:rsidR="003B7AC2" w:rsidRPr="007C1DCE" w:rsidTr="00A525B0">
        <w:trPr>
          <w:trHeight w:hRule="exact" w:val="254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62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03.12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Редактирова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изложения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Взаимооценка работ,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явление удавшихся фраз, словосочетаний, коррекция речевых ошибок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свои ошиб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ки, корректировать знания и вносить изменения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Ориентироваться на понимание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чин личной ус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пешности/ неуспешности в ос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воении материала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Адекватно восприни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мать аргументирован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ную критику ошибок и учитывать ее в работе над ошибками, плани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ровать собственную коррекционную дея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тельность и действия, необходимые для 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шения орфографиче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ской задачи</w:t>
            </w:r>
          </w:p>
          <w:p w:rsidR="003B7AC2" w:rsidRPr="007C1DCE" w:rsidRDefault="003B7AC2" w:rsidP="00A525B0">
            <w:pPr>
              <w:framePr w:w="14611" w:h="9494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</w:tbl>
    <w:p w:rsidR="003B7AC2" w:rsidRPr="007C1DCE" w:rsidRDefault="003B7AC2" w:rsidP="003B7AC2">
      <w:pPr>
        <w:framePr w:wrap="auto" w:vAnchor="page" w:hAnchor="page" w:x="8289" w:y="10707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1"/>
        <w:gridCol w:w="725"/>
        <w:gridCol w:w="1642"/>
        <w:gridCol w:w="1613"/>
        <w:gridCol w:w="2842"/>
        <w:gridCol w:w="2698"/>
        <w:gridCol w:w="2131"/>
        <w:gridCol w:w="2261"/>
      </w:tblGrid>
      <w:tr w:rsidR="003B7AC2" w:rsidRPr="007C1DCE" w:rsidTr="00A525B0">
        <w:trPr>
          <w:trHeight w:hRule="exact" w:val="3326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190" w:lineRule="exact"/>
              <w:ind w:left="24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lastRenderedPageBreak/>
              <w:t>63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04.12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Главное слово в словосоче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тании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1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Углубление представлений о словосочетании: роли в нем главного слова — от него задается вопрос, с ним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пряжена форма зависимого слова. Дифференцирование словосочетания по средст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вам выражения главного слова (глагольные, именные, наречные). Упражнения в анализе словосочетаний по схеме (памятке). Повторение способов решения задач по проверке орфограмм в кор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нях слов</w:t>
            </w:r>
          </w:p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1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Определять части речи в словосочетаниях, класси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фицировать словосочета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 по заданным основа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ниям, анализировать пред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ложения, составлять сло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восочетания из набора слов, составлять синони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мичные словосочетания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положитель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ную мотивацию и познавательный ин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терес к изучению русского языка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Анализировать, классифицировать, синтезировать на основе анализа, строить речевое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сказывание</w:t>
            </w:r>
          </w:p>
        </w:tc>
      </w:tr>
      <w:tr w:rsidR="003B7AC2" w:rsidRPr="007C1DCE" w:rsidTr="00A525B0">
        <w:trPr>
          <w:trHeight w:hRule="exact" w:val="1771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190" w:lineRule="exact"/>
              <w:ind w:left="24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64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07.12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Главные чле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 пред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ложения как грамматиче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ская основа предложения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1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Углубление представлений о структуре предложения: о главных членах предложе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 как основной части предложения (грамматиче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ской основе), о второсте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пенных членах предложе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 (с введением термина)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Определять грамматиче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скую основу предложе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ния, устанавливать связи слов в предложении, оп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ределять второстепенные члены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Анализировать, ис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пользовать знаково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символическое мо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делирование, уста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навливать взаимо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связи</w:t>
            </w:r>
          </w:p>
        </w:tc>
      </w:tr>
      <w:tr w:rsidR="003B7AC2" w:rsidRPr="007C1DCE" w:rsidTr="00A525B0">
        <w:trPr>
          <w:trHeight w:hRule="exact" w:val="116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190" w:lineRule="exact"/>
              <w:ind w:left="24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65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08.12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Подлежащее и грамматиче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ские средства его выражения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Углубление понятия о под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лежащем, о частотных средствах выражения под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лежащего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Определять подлежащее в предложении, устанав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ливать связи слов,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ставлять текст из набора предложений</w:t>
            </w:r>
          </w:p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30" w:lineRule="exact"/>
              <w:ind w:left="127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Применять правила делового сотрудни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чества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Наблюдать, анали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зировать, обобщать, организовывать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трудничество в паре</w:t>
            </w:r>
          </w:p>
        </w:tc>
      </w:tr>
      <w:tr w:rsidR="003B7AC2" w:rsidRPr="007C1DCE" w:rsidTr="00A525B0">
        <w:trPr>
          <w:trHeight w:hRule="exact" w:val="1387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190" w:lineRule="exact"/>
              <w:ind w:left="24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66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09.12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Сказуемое и грамматиче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ские средства его выражения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Углубление понятия о ска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зуемом: о частотных сред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ствах выражения сказуемого, об обозначении сказуемым не только действия, но и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стояния субъекта</w:t>
            </w:r>
          </w:p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Определять сказуемое в предложении, устанавли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связи слов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Анализировать, полу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чать информацию из текста, выделять су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щественную инфор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мацию, строить рече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вое высказывание</w:t>
            </w:r>
          </w:p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2006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190" w:lineRule="exact"/>
              <w:ind w:left="24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67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10.12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Подлежащее и сказуемое - смысловое и структурное ядро предло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жения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1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Обобщение сведений о сред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ствах выражения главных членов предложения, упраж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нения в их нахождении, в делении «сплошного» текста на предложения, пред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ставление о грамматической основе в сложных предложе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ниях (пропедевтика)</w:t>
            </w:r>
          </w:p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1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Определять грамматиче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скую основу предложе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ния, иметь представление о грамматической основе сложного предложения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положитель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ную мотивацию и познавательный ин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терес к изучению русского языка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653" w:wrap="auto" w:vAnchor="page" w:hAnchor="page" w:x="1113" w:y="935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Анализировать, структурировать ма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териал, строить 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чевое высказывание</w:t>
            </w:r>
          </w:p>
        </w:tc>
      </w:tr>
    </w:tbl>
    <w:p w:rsidR="003B7AC2" w:rsidRPr="007C1DCE" w:rsidRDefault="003B7AC2" w:rsidP="003B7AC2">
      <w:pPr>
        <w:framePr w:wrap="auto" w:vAnchor="page" w:hAnchor="page" w:x="8270" w:y="10681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1"/>
        <w:gridCol w:w="725"/>
        <w:gridCol w:w="1646"/>
        <w:gridCol w:w="1608"/>
        <w:gridCol w:w="2842"/>
        <w:gridCol w:w="2698"/>
        <w:gridCol w:w="2131"/>
        <w:gridCol w:w="2251"/>
      </w:tblGrid>
      <w:tr w:rsidR="003B7AC2" w:rsidRPr="007C1DCE" w:rsidTr="00A525B0">
        <w:trPr>
          <w:trHeight w:hRule="exact" w:val="946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lastRenderedPageBreak/>
              <w:t>68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11.12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Тема и основ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ная мысль текста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 текстов с точки зрения цели высказывания, темы, основной мысли, от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ношения к описываемому</w:t>
            </w: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Различать и определять тему и основную мысль текста, списывать текст орфографи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чески правильно</w:t>
            </w: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Получать информа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цию из текста, выде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лять существенное</w:t>
            </w:r>
          </w:p>
        </w:tc>
      </w:tr>
      <w:tr w:rsidR="003B7AC2" w:rsidRPr="007C1DCE" w:rsidTr="00A525B0">
        <w:trPr>
          <w:trHeight w:hRule="exact" w:val="140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69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14.12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Способы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ражения ос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новной мысли в художест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венных произ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ведениях раз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ных жанров</w:t>
            </w: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Наблюдение над приемами выражения основной мыс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ли, основного чувства в баснях и других жанрах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представление о морали, изречении как выражении основной мысли в басне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язык как явление куль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туры народа, связь развития языка с развитием культуры и общества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Получать информа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цию из текста, выде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лять существенное</w:t>
            </w:r>
          </w:p>
        </w:tc>
      </w:tr>
      <w:tr w:rsidR="003B7AC2" w:rsidRPr="007C1DCE" w:rsidTr="00A525B0">
        <w:trPr>
          <w:trHeight w:hRule="exact" w:val="1798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15.12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Способы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ражения ос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новной мысли в текстах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Представление о разных способах выражения ос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новной мысли, в том числе и скрытых. Упражнение в оп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ределении темы, основной мысли, главной части тек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стов; в выборочном спи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сывании, в составлении про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пущенных частей текстов</w:t>
            </w: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28" w:lineRule="exact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Понимать способы выра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жения основной мысли в текстах на одну тему, про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гнозировать содержание текста по заголовку, про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верять предположения по тексту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Рассуждать, строить высказывание, аргу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ментировать свое мнение, выбирать существенную ин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формацию в тексте</w:t>
            </w:r>
          </w:p>
        </w:tc>
      </w:tr>
      <w:tr w:rsidR="003B7AC2" w:rsidRPr="007C1DCE" w:rsidTr="00A525B0">
        <w:trPr>
          <w:trHeight w:hRule="exact" w:val="1828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71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16.12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Создание тек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 на основе его главной мысли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Составление текста на ос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нове основной мысли по общей речевой теме «Под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кормите птиц зимой», конкретизирование темы (по выбору)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Озаглавливать текст,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ставлять план изложения, сравнивать тексты на од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 тему, но с разной ос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новной мыслью, созда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тексты по аналогии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Анализировать, сравнивать, делать выводы, составлять высказывания на за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данную тему, осуще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ствлять самокон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троль, оценивать работу свою и одно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классников</w:t>
            </w:r>
          </w:p>
        </w:tc>
      </w:tr>
      <w:tr w:rsidR="003B7AC2" w:rsidRPr="007C1DCE" w:rsidTr="00A525B0">
        <w:trPr>
          <w:trHeight w:hRule="exact" w:val="141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72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17.12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>Контрольное списывание текста «Русь»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контроля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Применение навыков вни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мательного чтения и спи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сывания. Проверка уровня графической и орфографи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ческой зоркости, а также текстовых умений (допол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нительное задание)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Списывать с соблюдени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ем орфографических и пунктуационных норм, выделять орфограммы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8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Адекватно оцени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свои возмож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ности, соотносить их со сложностью задания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Понимать цель и за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дачи учебной дея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тельности, осущест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влять промежуточ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ный и итоговый са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моконтроль</w:t>
            </w:r>
          </w:p>
        </w:tc>
      </w:tr>
      <w:tr w:rsidR="003B7AC2" w:rsidRPr="007C1DCE" w:rsidTr="00A525B0">
        <w:trPr>
          <w:trHeight w:hRule="exact" w:val="1798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Default="003B7AC2" w:rsidP="00A525B0">
            <w:pPr>
              <w:framePr w:w="14602" w:h="9518" w:wrap="auto" w:vAnchor="page" w:hAnchor="page" w:x="1118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73</w:t>
            </w:r>
          </w:p>
          <w:p w:rsidR="003B7AC2" w:rsidRDefault="003B7AC2" w:rsidP="00A525B0">
            <w:pPr>
              <w:framePr w:w="14602" w:h="9518" w:wrap="auto" w:vAnchor="page" w:hAnchor="page" w:x="1118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Default="003B7AC2" w:rsidP="00A525B0">
            <w:pPr>
              <w:framePr w:w="14602" w:h="9518" w:wrap="auto" w:vAnchor="page" w:hAnchor="page" w:x="1118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Default="003B7AC2" w:rsidP="00A525B0">
            <w:pPr>
              <w:framePr w:w="14602" w:h="9518" w:wrap="auto" w:vAnchor="page" w:hAnchor="page" w:x="1118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Default="003B7AC2" w:rsidP="00A525B0">
            <w:pPr>
              <w:framePr w:w="14602" w:h="9518" w:wrap="auto" w:vAnchor="page" w:hAnchor="page" w:x="1118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Default="003B7AC2" w:rsidP="00A525B0">
            <w:pPr>
              <w:framePr w:w="14602" w:h="9518" w:wrap="auto" w:vAnchor="page" w:hAnchor="page" w:x="1118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Default="003B7AC2" w:rsidP="00A525B0">
            <w:pPr>
              <w:framePr w:w="14602" w:h="9518" w:wrap="auto" w:vAnchor="page" w:hAnchor="page" w:x="1118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Default="003B7AC2" w:rsidP="00A525B0">
            <w:pPr>
              <w:framePr w:w="14602" w:h="9518" w:wrap="auto" w:vAnchor="page" w:hAnchor="page" w:x="1118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Default="003B7AC2" w:rsidP="00A525B0">
            <w:pPr>
              <w:framePr w:w="14602" w:h="9518" w:wrap="auto" w:vAnchor="page" w:hAnchor="page" w:x="1118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Default="003B7AC2" w:rsidP="00A525B0">
            <w:pPr>
              <w:framePr w:w="14602" w:h="9518" w:wrap="auto" w:vAnchor="page" w:hAnchor="page" w:x="1118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Default="003B7AC2" w:rsidP="00A525B0">
            <w:pPr>
              <w:framePr w:w="14602" w:h="9518" w:wrap="auto" w:vAnchor="page" w:hAnchor="page" w:x="1118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Default="003B7AC2" w:rsidP="00A525B0">
            <w:pPr>
              <w:framePr w:w="14602" w:h="9518" w:wrap="auto" w:vAnchor="page" w:hAnchor="page" w:x="1118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Default="003B7AC2" w:rsidP="00A525B0">
            <w:pPr>
              <w:framePr w:w="14602" w:h="9518" w:wrap="auto" w:vAnchor="page" w:hAnchor="page" w:x="1118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Default="003B7AC2" w:rsidP="00A525B0">
            <w:pPr>
              <w:framePr w:w="14602" w:h="9518" w:wrap="auto" w:vAnchor="page" w:hAnchor="page" w:x="1118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Default="003B7AC2" w:rsidP="00A525B0">
            <w:pPr>
              <w:framePr w:w="14602" w:h="9518" w:wrap="auto" w:vAnchor="page" w:hAnchor="page" w:x="1118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Default="003B7AC2" w:rsidP="00A525B0">
            <w:pPr>
              <w:framePr w:w="14602" w:h="9518" w:wrap="auto" w:vAnchor="page" w:hAnchor="page" w:x="1118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Default="003B7AC2" w:rsidP="00A525B0">
            <w:pPr>
              <w:framePr w:w="14602" w:h="9518" w:wrap="auto" w:vAnchor="page" w:hAnchor="page" w:x="1118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Default="003B7AC2" w:rsidP="00A525B0">
            <w:pPr>
              <w:framePr w:w="14602" w:h="9518" w:wrap="auto" w:vAnchor="page" w:hAnchor="page" w:x="1118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Default="003B7AC2" w:rsidP="00A525B0">
            <w:pPr>
              <w:framePr w:w="14602" w:h="9518" w:wrap="auto" w:vAnchor="page" w:hAnchor="page" w:x="1118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Default="003B7AC2" w:rsidP="00A525B0">
            <w:pPr>
              <w:framePr w:w="14602" w:h="9518" w:wrap="auto" w:vAnchor="page" w:hAnchor="page" w:x="1118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Default="003B7AC2" w:rsidP="00A525B0">
            <w:pPr>
              <w:framePr w:w="14602" w:h="9518" w:wrap="auto" w:vAnchor="page" w:hAnchor="page" w:x="1118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18.12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 и кор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рекция ошибок</w:t>
            </w: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анализа и коррекции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Индивидуальная работа с выявленными проблемами, закрепление навыков за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писи слов с орфограммами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Default="003B7AC2" w:rsidP="00A525B0">
            <w:pPr>
              <w:framePr w:w="14602" w:h="9518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свои ошибки, корректировать знания и вносить измене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ния, осуществлять кор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рекцию ошибок по ал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 xml:space="preserve">горитму, </w:t>
            </w: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28" w:lineRule="exact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выполнять зада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 по аналогии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Ориентироваться на понимание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чин личной ус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пешности/ неуспешности в ос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воении материала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AC2" w:rsidRPr="00C611A8" w:rsidRDefault="003B7AC2" w:rsidP="00A525B0">
            <w:pPr>
              <w:framePr w:w="14602" w:h="9518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 w:rsidRPr="00C611A8">
              <w:rPr>
                <w:rFonts w:ascii="Times New Roman" w:hAnsi="Times New Roman" w:cs="Times New Roman"/>
                <w:color w:val="000000"/>
                <w:spacing w:val="-4"/>
                <w:sz w:val="16"/>
                <w:szCs w:val="16"/>
                <w:lang w:eastAsia="ru-RU"/>
              </w:rPr>
              <w:t>Адекватно восприни</w:t>
            </w:r>
            <w:r w:rsidRPr="00C611A8">
              <w:rPr>
                <w:rFonts w:ascii="Times New Roman" w:hAnsi="Times New Roman" w:cs="Times New Roman"/>
                <w:color w:val="000000"/>
                <w:spacing w:val="-4"/>
                <w:sz w:val="16"/>
                <w:szCs w:val="16"/>
                <w:lang w:eastAsia="ru-RU"/>
              </w:rPr>
              <w:softHyphen/>
              <w:t>мать аргументиро</w:t>
            </w:r>
            <w:r w:rsidRPr="00C611A8">
              <w:rPr>
                <w:rFonts w:ascii="Times New Roman" w:hAnsi="Times New Roman" w:cs="Times New Roman"/>
                <w:color w:val="000000"/>
                <w:spacing w:val="-4"/>
                <w:sz w:val="16"/>
                <w:szCs w:val="16"/>
                <w:lang w:eastAsia="ru-RU"/>
              </w:rPr>
              <w:softHyphen/>
              <w:t>ванную критику оши</w:t>
            </w:r>
            <w:r w:rsidRPr="00C611A8">
              <w:rPr>
                <w:rFonts w:ascii="Times New Roman" w:hAnsi="Times New Roman" w:cs="Times New Roman"/>
                <w:color w:val="000000"/>
                <w:spacing w:val="-4"/>
                <w:sz w:val="16"/>
                <w:szCs w:val="16"/>
                <w:lang w:eastAsia="ru-RU"/>
              </w:rPr>
              <w:softHyphen/>
              <w:t>бок и учитывать ее в работе над ошибка</w:t>
            </w:r>
            <w:r w:rsidRPr="00C611A8">
              <w:rPr>
                <w:rFonts w:ascii="Times New Roman" w:hAnsi="Times New Roman" w:cs="Times New Roman"/>
                <w:color w:val="000000"/>
                <w:spacing w:val="-4"/>
                <w:sz w:val="16"/>
                <w:szCs w:val="16"/>
                <w:lang w:eastAsia="ru-RU"/>
              </w:rPr>
              <w:softHyphen/>
              <w:t>ми, планировать собственную коррек</w:t>
            </w:r>
            <w:r w:rsidRPr="00C611A8">
              <w:rPr>
                <w:rFonts w:ascii="Times New Roman" w:hAnsi="Times New Roman" w:cs="Times New Roman"/>
                <w:color w:val="000000"/>
                <w:spacing w:val="-4"/>
                <w:sz w:val="16"/>
                <w:szCs w:val="16"/>
                <w:lang w:eastAsia="ru-RU"/>
              </w:rPr>
              <w:softHyphen/>
              <w:t>ционную дея</w:t>
            </w:r>
            <w:r w:rsidRPr="00C611A8">
              <w:rPr>
                <w:rFonts w:ascii="Times New Roman" w:hAnsi="Times New Roman" w:cs="Times New Roman"/>
                <w:color w:val="000000"/>
                <w:spacing w:val="-4"/>
                <w:sz w:val="16"/>
                <w:szCs w:val="16"/>
                <w:lang w:eastAsia="ru-RU"/>
              </w:rPr>
              <w:softHyphen/>
              <w:t>тельность и дейст</w:t>
            </w:r>
            <w:r w:rsidRPr="00C611A8">
              <w:rPr>
                <w:rFonts w:ascii="Times New Roman" w:hAnsi="Times New Roman" w:cs="Times New Roman"/>
                <w:color w:val="000000"/>
                <w:spacing w:val="-4"/>
                <w:sz w:val="16"/>
                <w:szCs w:val="16"/>
                <w:lang w:eastAsia="ru-RU"/>
              </w:rPr>
              <w:softHyphen/>
              <w:t>вия, необходимые для решения орфо</w:t>
            </w:r>
            <w:r w:rsidRPr="00C611A8">
              <w:rPr>
                <w:rFonts w:ascii="Times New Roman" w:hAnsi="Times New Roman" w:cs="Times New Roman"/>
                <w:color w:val="000000"/>
                <w:spacing w:val="-4"/>
                <w:sz w:val="16"/>
                <w:szCs w:val="16"/>
                <w:lang w:eastAsia="ru-RU"/>
              </w:rPr>
              <w:softHyphen/>
              <w:t>графической задачи</w:t>
            </w:r>
          </w:p>
        </w:tc>
      </w:tr>
      <w:tr w:rsidR="003B7AC2" w:rsidRPr="007C1DCE" w:rsidTr="00A525B0">
        <w:trPr>
          <w:trHeight w:hRule="exact" w:val="107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line="190" w:lineRule="exact"/>
              <w:ind w:left="26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74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21.12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Подготовка к</w:t>
            </w:r>
          </w:p>
          <w:p w:rsidR="003B7AC2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онтрольному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 xml:space="preserve">  диктанту</w:t>
            </w:r>
          </w:p>
          <w:p w:rsidR="003B7AC2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диктанту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Орфографическая и синтаксическая подготовка к написанию текста на слух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Использовать изученные алгоритмы действий в самостоятельной работе</w:t>
            </w: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8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Оценивать труд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ность предлагае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мого задания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Осуществлять само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контроль и само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оценку своей работы</w:t>
            </w:r>
          </w:p>
          <w:p w:rsidR="003B7AC2" w:rsidRPr="007C1DCE" w:rsidRDefault="003B7AC2" w:rsidP="00A525B0">
            <w:pPr>
              <w:framePr w:w="14602" w:h="9518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</w:tc>
      </w:tr>
    </w:tbl>
    <w:p w:rsidR="003B7AC2" w:rsidRPr="007C1DCE" w:rsidRDefault="003B7AC2" w:rsidP="003B7AC2">
      <w:pPr>
        <w:framePr w:wrap="auto" w:vAnchor="page" w:hAnchor="page" w:x="8289" w:y="10708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1"/>
        <w:gridCol w:w="730"/>
        <w:gridCol w:w="1642"/>
        <w:gridCol w:w="1618"/>
        <w:gridCol w:w="2842"/>
        <w:gridCol w:w="2698"/>
        <w:gridCol w:w="2136"/>
        <w:gridCol w:w="2266"/>
      </w:tblGrid>
      <w:tr w:rsidR="003B7AC2" w:rsidRPr="007C1DCE" w:rsidTr="00A525B0">
        <w:trPr>
          <w:trHeight w:hRule="exact" w:val="181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lastRenderedPageBreak/>
              <w:t>75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22.12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Контрольный диктант за вторую четверть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контроля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Демонстрация уровня предметных учебных дей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ствий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Применять изученные правила и алгоритмы дей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ствий в самостоятельной работе, осуществлять са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моконтроль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Использовать изу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ченные правила, способы действий при выполнении учебных заданий, вносить необходи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мые коррективы в собственные дейст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вия по итогам само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проверки</w:t>
            </w:r>
          </w:p>
        </w:tc>
      </w:tr>
      <w:tr w:rsidR="003B7AC2" w:rsidRPr="007C1DCE" w:rsidTr="00A525B0">
        <w:trPr>
          <w:trHeight w:hRule="exact" w:val="247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76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23.12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  <w:t>Работа над ошибками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анализа и коррекции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Индивидуальная работа с выявленными проблемами, закрепление навыков за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писи слов с орфограммами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свои ошибки, корректировать знания и вносить измене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ния, осуществлять кор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рекцию ошибок по ал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горитму, выполнять зада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 по аналогии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Ориентироваться на понимание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чин личной ус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пешности/ неуспешности в ос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воении материала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Адекватно восприни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мать аргументиро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ванную критику оши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бок и учитывать ее в работе над ошибка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ми, планировать собственную коррек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ционную дея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тельность и дейст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вия, необходимые для решения орфо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графической задачи</w:t>
            </w:r>
          </w:p>
        </w:tc>
      </w:tr>
      <w:tr w:rsidR="003B7AC2" w:rsidRPr="007C1DCE" w:rsidTr="00A525B0">
        <w:trPr>
          <w:trHeight w:hRule="exact" w:val="157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77</w:t>
            </w: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76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24.12</w:t>
            </w: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24.12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>Обобщение изученного материала</w:t>
            </w: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3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3"/>
                <w:sz w:val="19"/>
                <w:szCs w:val="19"/>
                <w:lang w:eastAsia="ru-RU"/>
              </w:rPr>
              <w:t>Анализ работы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контроля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28" w:lineRule="exact"/>
              <w:ind w:left="129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На основе текста проверка разного типа текстовых и языковых учебных дейст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вий (использование слов разных частей речи), уни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версальных учебных дей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ствий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Применять универсаль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ные учебные действия при решении учебных задач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Анализировать,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членять главное в тексте, планировать свою деятельность, делать выводы, обобщать, оценивать качество работы</w:t>
            </w:r>
          </w:p>
        </w:tc>
      </w:tr>
      <w:tr w:rsidR="003B7AC2" w:rsidRPr="007C1DCE" w:rsidTr="00A525B0">
        <w:trPr>
          <w:trHeight w:hRule="exact" w:val="147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line="190" w:lineRule="exact"/>
              <w:ind w:left="26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78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25.12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Творческие работы детей по теме «Новогодняя елка»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Описание изготовления елочной игрушки либо опи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сание новогодней елки по выбору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тексты на одну тему, определять основную мысль, выде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лять ориентиры, строить свое высказывание на заданную тему, используя план, опорные слова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Анализировать, сравнивать, делать выводы, составлять высказывания на за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данную тему, осуще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ствлять самокон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троль, оценивать работу свою и одно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классников</w:t>
            </w:r>
          </w:p>
        </w:tc>
      </w:tr>
      <w:tr w:rsidR="003B7AC2" w:rsidRPr="007C1DCE" w:rsidTr="00A525B0">
        <w:trPr>
          <w:trHeight w:hRule="exact" w:val="2098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79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28.12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Презентация и анализ твор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ческих работ. Инструктаж по проектной деятельности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Подбор критериев и оценка выполненных работ, выяв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ление удачных речевых оборотов, коррекция рече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вых ошибок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свои ошибки, корректировать знания и вносить изменения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Ориентироваться на понимание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чин личной ус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пешности/ неуспешности в ос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воении материала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Адекватно восприни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мать аргументирован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ную критику ошибок и учитывать ее в работе над ошибками, плани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ровать собственную коррекционную дея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тельность и действия, необходимые для 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шения орфографиче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ской задачи</w:t>
            </w:r>
          </w:p>
          <w:p w:rsidR="003B7AC2" w:rsidRPr="007C1DCE" w:rsidRDefault="003B7AC2" w:rsidP="00A525B0">
            <w:pPr>
              <w:framePr w:w="14630" w:h="9499" w:wrap="auto" w:vAnchor="page" w:hAnchor="page" w:x="1096" w:y="162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</w:tbl>
    <w:p w:rsidR="003B7AC2" w:rsidRPr="007C1DCE" w:rsidRDefault="003B7AC2" w:rsidP="003B7AC2">
      <w:pPr>
        <w:framePr w:wrap="auto" w:vAnchor="page" w:hAnchor="page" w:x="8270" w:y="10707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6"/>
        <w:gridCol w:w="725"/>
        <w:gridCol w:w="1646"/>
        <w:gridCol w:w="1613"/>
        <w:gridCol w:w="2842"/>
        <w:gridCol w:w="2702"/>
        <w:gridCol w:w="2131"/>
        <w:gridCol w:w="2261"/>
      </w:tblGrid>
      <w:tr w:rsidR="003B7AC2" w:rsidRPr="007C1DCE" w:rsidTr="00A525B0">
        <w:trPr>
          <w:trHeight w:hRule="exact" w:val="262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190" w:lineRule="exact"/>
              <w:ind w:left="24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lastRenderedPageBreak/>
              <w:t>80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29.12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>Контрольный словарный диктант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Подбор критериев и оценка выполненных работ, выяв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ление удачных речевых оборотов, коррекция рече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вых ошибок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свои ошибки, корректировать знания и вносить изменения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Ориентироваться на понимание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чин личной ус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пешности/ неуспешности в ос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воении материала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Адекватно восприни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мать аргументирован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ную критику ошибок и учитывать ее в работе над ошибками, плани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ровать собственную коррекционную дея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тельность и действия, необходимые для 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шения орфографиче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ской задачи</w:t>
            </w:r>
          </w:p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277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line="190" w:lineRule="exact"/>
              <w:ind w:left="24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81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30.12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line="230" w:lineRule="exact"/>
              <w:ind w:left="120"/>
              <w:rPr>
                <w:rFonts w:ascii="Times New Roman" w:hAnsi="Times New Roman" w:cs="Times New Roman"/>
                <w:color w:val="000000"/>
                <w:spacing w:val="-3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3"/>
                <w:sz w:val="19"/>
                <w:szCs w:val="19"/>
                <w:lang w:eastAsia="ru-RU"/>
              </w:rPr>
              <w:t>Обобщение и систематизации изученного материала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Подбор критериев и оценка выполненных работ, выяв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ление удачных речевых оборотов, коррекция рече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вых ошибок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свои ошибки, корректировать знания и вносить изменения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Ориентироваться на понимание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чин личной ус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пешности/ неуспешности в ос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воении материала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Адекватно восприни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мать аргументирован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ную критику ошибок и учитывать ее в работе над ошибками, плани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ровать собственную коррекционную дея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тельность и действия, необходимые для 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шения орфографиче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ской задачи</w:t>
            </w:r>
          </w:p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350"/>
        </w:trPr>
        <w:tc>
          <w:tcPr>
            <w:tcW w:w="1461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line="230" w:lineRule="exact"/>
              <w:ind w:left="120"/>
              <w:jc w:val="center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en-US" w:eastAsia="ru-RU"/>
              </w:rPr>
              <w:t>III четверть (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50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 xml:space="preserve"> ч.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en-US" w:eastAsia="ru-RU"/>
              </w:rPr>
              <w:t>)</w:t>
            </w:r>
          </w:p>
        </w:tc>
      </w:tr>
      <w:tr w:rsidR="003B7AC2" w:rsidRPr="007C1DCE" w:rsidTr="00A525B0">
        <w:trPr>
          <w:trHeight w:hRule="exact" w:val="253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190" w:lineRule="exact"/>
              <w:ind w:left="24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8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13.01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Части речи в роли главных членов пред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 xml:space="preserve">ложения.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Углубление понятий о предложении как конструк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ции из слов, которые в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ставе предложения явля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ются членами предложе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ния. Расширение пред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ставлений о средствах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ражения главных членов предложения: именами прилагательными, словосо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четаниями и пр. Составление высказываний на тему «Береза»</w:t>
            </w:r>
          </w:p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Знать признаки предло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жения и текста. Отличать текст от группы предло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жений. Определять ска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зуемое не только по внешним признакам, но и по смыслу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30" w:lineRule="exact"/>
              <w:ind w:left="124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Применять правила делового сотрудни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чества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Сравнивать, анали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зировать и обобщать речевой материал, делать выводы, ис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пользовать словари для уточнения зна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чения и правописа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 слов, осуще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ствлять работу в па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ре, учитывать точку зрения партнера, договариваться</w:t>
            </w:r>
          </w:p>
        </w:tc>
      </w:tr>
      <w:tr w:rsidR="003B7AC2" w:rsidRPr="007C1DCE" w:rsidTr="00A525B0">
        <w:trPr>
          <w:trHeight w:hRule="exact" w:val="143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190" w:lineRule="exact"/>
              <w:ind w:left="24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8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14.01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30" w:lineRule="exact"/>
              <w:ind w:left="120"/>
              <w:jc w:val="center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Главные части слова и сло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восочетания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28" w:lineRule="exact"/>
              <w:ind w:left="120"/>
              <w:jc w:val="center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обобще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ния и систе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матизации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28" w:lineRule="exact"/>
              <w:ind w:left="120"/>
              <w:jc w:val="center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Упражнения в морфемном анализе слова, в восста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новлении и составлении словосочетаний, в анализе слова и словосочетаний, в решении орфографических задач при записи слов</w:t>
            </w:r>
          </w:p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28" w:lineRule="exact"/>
              <w:ind w:left="120"/>
              <w:jc w:val="center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30" w:lineRule="exact"/>
              <w:ind w:left="120"/>
              <w:jc w:val="center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Показывать звуковое и буквенное строение слов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30" w:lineRule="exact"/>
              <w:ind w:left="120"/>
              <w:jc w:val="center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Оценивать собст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венную учебную деятельность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28" w:lineRule="exact"/>
              <w:ind w:left="120"/>
              <w:jc w:val="center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Анализировать, клас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сифицировать и син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тезировать речевой материал, строить логическое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сказывание, строить схемы</w:t>
            </w:r>
          </w:p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28" w:lineRule="exact"/>
              <w:ind w:left="120"/>
              <w:jc w:val="center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231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190" w:lineRule="exact"/>
              <w:ind w:left="24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8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Употребление личных ме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стоимений в роли подле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жащего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Наблюдение над выраже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нием подлежащего лич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ными местоимениями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Рассказывать о место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имении, его роли в речи, лице местоимений, смы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словом значении, кор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ректно употреблять лич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ные местоимения в речи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Оценивать собст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венную учебную деятельность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Сравнивать речевой материал, делать выводы, получать информацию из раз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личных источников, осуществлять взаи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модействие при 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боте в парах, дого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вариваться, распре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делять обязанности</w:t>
            </w:r>
          </w:p>
          <w:p w:rsidR="003B7AC2" w:rsidRPr="007C1DCE" w:rsidRDefault="003B7AC2" w:rsidP="00A525B0">
            <w:pPr>
              <w:framePr w:w="14616" w:h="9485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</w:tbl>
    <w:p w:rsidR="003B7AC2" w:rsidRPr="007C1DCE" w:rsidRDefault="003B7AC2" w:rsidP="003B7AC2">
      <w:pPr>
        <w:framePr w:wrap="auto" w:vAnchor="page" w:hAnchor="page" w:x="8273" w:y="10702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1"/>
        <w:gridCol w:w="734"/>
        <w:gridCol w:w="1642"/>
        <w:gridCol w:w="1618"/>
        <w:gridCol w:w="2842"/>
        <w:gridCol w:w="2702"/>
        <w:gridCol w:w="2131"/>
        <w:gridCol w:w="2261"/>
      </w:tblGrid>
      <w:tr w:rsidR="003B7AC2" w:rsidRPr="007C1DCE" w:rsidTr="00A525B0">
        <w:trPr>
          <w:trHeight w:hRule="exact" w:val="1397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190" w:lineRule="exact"/>
              <w:ind w:left="24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85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Значение лица и числа лич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ных место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имений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Знакомство с понятием о личных местоимениях: роль, значение лица, числа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Объяснять, почему место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имения называются лич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ными, различать место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имения по лицам и числам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Применять правила делового сотрудни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чества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Классифицировать речевой материал по выделенным призна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кам, осуществлять взаимодействие в парах</w:t>
            </w:r>
          </w:p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1618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190" w:lineRule="exact"/>
              <w:ind w:left="24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86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Значение рода местоимений. Признаки личных место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имений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Наблюдение над проявле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нием значения рода в лич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ных местоимениях, над особенностями местоиме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ний 3 лица. Обобщение признаков личных место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имений</w:t>
            </w:r>
          </w:p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Различать местоимения по родам, выделять части текста по заданным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знакам, подбирать место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имения по смыслу текста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и классифицировать речевой материал, синтезировать на ос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нове анализа</w:t>
            </w:r>
          </w:p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2995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190" w:lineRule="exact"/>
              <w:ind w:left="24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87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Сказуемое. Употребление форм глагола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Углубление представлений о частотном глагольном средстве выражения ска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зуемого: выбор глагольных форм осуществляется за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дачей обозначить реаль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ные, «побудительные», желаемые действия субъекта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Знать отличительные признаки и роль сказуе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мого, подбирать более точное по смыслу сказуе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мое, различать предло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жения по цели высказы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вания, определять слова- обращения, вводные сло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 как части предло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жения, не вступающие в синтаксическую связь с другими членами предло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жения</w:t>
            </w:r>
          </w:p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Проводить наблюде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 за речевым ма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териалом, анализи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ровать, классифици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ровать речевые еди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ницы, выделять су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щественные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знаки</w:t>
            </w:r>
          </w:p>
        </w:tc>
      </w:tr>
      <w:tr w:rsidR="003B7AC2" w:rsidRPr="007C1DCE" w:rsidTr="00A525B0">
        <w:trPr>
          <w:trHeight w:hRule="exact" w:val="1622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190" w:lineRule="exact"/>
              <w:ind w:left="24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88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Употребление глаголов в форме про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шедшего, 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стоящего и будущего вре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мени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Представление об измене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нии глаголов по временам. Знакомство с формами по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шедшего, настоящего, бу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дущего времени глагола.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Различать смысловые от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тенки глаголов в разных временных формах, опре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делять время глаголов, корректно задавать во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просы к глаголам в пред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ложениях.</w:t>
            </w:r>
          </w:p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положитель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ную мотивацию и познавательный ин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терес к изучению языка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Получать информа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цию из текста, таб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лицы, анализиро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вать, делать выводы</w:t>
            </w:r>
          </w:p>
        </w:tc>
      </w:tr>
      <w:tr w:rsidR="003B7AC2" w:rsidRPr="007C1DCE" w:rsidTr="00A525B0">
        <w:trPr>
          <w:trHeight w:hRule="exact" w:val="1862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190" w:lineRule="exact"/>
              <w:ind w:left="24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89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Изменение глаголов про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шедшего, 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стоящего и будущего вре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мени. Формы числа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Внимание на зависимость выбора формы глаголов прошедшего времени от рода и числа имени суще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ствительного, на измене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глаголов в прошедшем времени по числам и родам</w:t>
            </w:r>
          </w:p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Объяснять взаимосвязь рода, лица, числа и вре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мени глаголов, изменять глаголы по временам и числам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Применять правила делового сотрудни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чества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4" w:wrap="auto" w:vAnchor="page" w:hAnchor="page" w:x="1109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Получать информа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цию из таблицы, обобщать, делать выводы, формулиро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правило, орга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низовывать продук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тивную работу в паре</w:t>
            </w:r>
          </w:p>
        </w:tc>
      </w:tr>
    </w:tbl>
    <w:p w:rsidR="003B7AC2" w:rsidRPr="007C1DCE" w:rsidRDefault="003B7AC2" w:rsidP="003B7AC2">
      <w:pPr>
        <w:framePr w:wrap="auto" w:vAnchor="page" w:hAnchor="page" w:x="8275" w:y="10707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1"/>
        <w:gridCol w:w="725"/>
        <w:gridCol w:w="1646"/>
        <w:gridCol w:w="1618"/>
        <w:gridCol w:w="2842"/>
        <w:gridCol w:w="2698"/>
        <w:gridCol w:w="2136"/>
        <w:gridCol w:w="2266"/>
      </w:tblGrid>
      <w:tr w:rsidR="003B7AC2" w:rsidRPr="007C1DCE" w:rsidTr="00A525B0">
        <w:trPr>
          <w:trHeight w:hRule="exact" w:val="209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lastRenderedPageBreak/>
              <w:t>90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Формы рода</w:t>
            </w:r>
          </w:p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глаголов про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шедшего вре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мени. Родовые окончания глаголов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Знакомство с орфограм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мами: родовые окончания глаголов прошедшего вре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мени, написание гласной перед -л. Упражнения в выборе родовых окончаний при проведении разных ви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дов письма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Корректно использовать</w:t>
            </w:r>
          </w:p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временные и родовые формы глаголов в речи, объяснять взаимосвязь формы глагола с сущест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вительным (местоиме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нием), списывать текст, используя нужную форму глагола</w:t>
            </w:r>
          </w:p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рече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вой материал, де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лать выводы, осуще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ствлять синтез на основе анализа информации</w:t>
            </w:r>
          </w:p>
        </w:tc>
      </w:tr>
      <w:tr w:rsidR="003B7AC2" w:rsidRPr="007C1DCE" w:rsidTr="00A525B0">
        <w:trPr>
          <w:trHeight w:hRule="exact" w:val="208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91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Формы лица и числа глаголов настоящего и будущего времени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 xml:space="preserve">Внимание к зависимости выбора формы глаголов от вида 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(что делать? что сделать?).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Представление о глаголах неопределенной формы, входящих в состав сказуемых (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буду читать, начал петь)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понятие о спряже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нии глаголов, уметь спря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гать глаголы, отвечать на вопросы о свойствах гла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гола и сказуемого, опре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делять форму глагола в предложении, составлять словосочетания и предло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жения с глаголами</w:t>
            </w:r>
          </w:p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28" w:lineRule="exact"/>
              <w:ind w:left="118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Применять правила делового сотрудни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чества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Получать информа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цию из таблицы, сис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тематизировать зна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ния, организовывать продуктивную работу в паре</w:t>
            </w:r>
          </w:p>
        </w:tc>
      </w:tr>
      <w:tr w:rsidR="003B7AC2" w:rsidRPr="007C1DCE" w:rsidTr="00A525B0">
        <w:trPr>
          <w:trHeight w:hRule="exact" w:val="230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92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Формы лица и числа глаголов настоящего и будущего времени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повторения и</w:t>
            </w:r>
          </w:p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закрепления</w:t>
            </w:r>
          </w:p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Наблюдение по таблице над изменением глаголов по числам и лицам, над сложной и простой формой глаголов будущего вре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мени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Находить ошибки в упот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реблении форм глаголов в речи, использовать графические обозначения для демонстрации взаи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мосвязи частей речи в предложении, расска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зывать об особенностях форм глаголов будущего времени</w:t>
            </w:r>
          </w:p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и кор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ректировать речевой материал, сравни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и проводить аналогии, опираться на таблицу при решении речевых задач</w:t>
            </w:r>
          </w:p>
        </w:tc>
      </w:tr>
      <w:tr w:rsidR="003B7AC2" w:rsidRPr="007C1DCE" w:rsidTr="00A525B0">
        <w:trPr>
          <w:trHeight w:hRule="exact" w:val="185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93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Употребление временных глаголов в 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ли сказуемого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повторения и</w:t>
            </w:r>
          </w:p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закрепления</w:t>
            </w:r>
          </w:p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Обобщение сведений об использовании в роли ска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зуемых временных форм глаголов. Упражнение в анализе и составлении предложений с опорой на выбор главных членов предложения</w:t>
            </w:r>
          </w:p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Корректно использовать в речи формы глаголов, из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менять форму глаголов в зависимости от речевой цели, определять форму глагола, характеризовать глагол по существенным признакам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30" w:lineRule="exact"/>
              <w:ind w:left="118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Применять правила делового сотрудни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чества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рече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вой материал, осу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ществлять синтез на основе анализа, 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ганизовывать про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дуктивную работу в парах, осуществлять самоконтроль</w:t>
            </w:r>
          </w:p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1171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94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Взаимосвязь подлежащего и сказуемого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обобще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ния и систе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матизации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Обобщение сведений о главных членах предложе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ния, морфологических средствах их выражения и взаимосвязи (согласовании</w:t>
            </w:r>
          </w:p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Характеризовать главные члены предложения, оп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ределять главные члены в предложении, корректно задавать вопросы к час-</w:t>
            </w:r>
          </w:p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положитель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ную мотивацию и познавательный ин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терес к изучению языка</w:t>
            </w:r>
          </w:p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Обобщать сведения о речевом мате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риале, осуществлять наблюдения и де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лать выводы, полу-</w:t>
            </w:r>
          </w:p>
          <w:p w:rsidR="003B7AC2" w:rsidRPr="007C1DCE" w:rsidRDefault="003B7AC2" w:rsidP="00A525B0">
            <w:pPr>
              <w:framePr w:w="14630" w:h="9509" w:wrap="auto" w:vAnchor="page" w:hAnchor="page" w:x="1104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</w:tbl>
    <w:p w:rsidR="003B7AC2" w:rsidRPr="007C1DCE" w:rsidRDefault="003B7AC2" w:rsidP="003B7AC2">
      <w:pPr>
        <w:framePr w:wrap="auto" w:vAnchor="page" w:hAnchor="page" w:x="8265" w:y="10707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6"/>
        <w:gridCol w:w="730"/>
        <w:gridCol w:w="1646"/>
        <w:gridCol w:w="1613"/>
        <w:gridCol w:w="2842"/>
        <w:gridCol w:w="2702"/>
        <w:gridCol w:w="2131"/>
        <w:gridCol w:w="2266"/>
      </w:tblGrid>
      <w:tr w:rsidR="003B7AC2" w:rsidRPr="007C1DCE" w:rsidTr="00A525B0">
        <w:trPr>
          <w:trHeight w:hRule="exact" w:val="255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в формах числа, рода, ли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ца). Наблюдение над пред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ложениями, в которых ска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зуемые выражены именами существительными и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лагательными. Упражнение в выделении главных чле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нов в предложениях, в са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мостоятельном построении предложений с опорными словами и без них</w:t>
            </w: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тям речи, иметь первич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ное представление об однородных членах пред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ложения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чать информацию из текста, таблицы</w:t>
            </w:r>
          </w:p>
        </w:tc>
      </w:tr>
      <w:tr w:rsidR="003B7AC2" w:rsidRPr="007C1DCE" w:rsidTr="00A525B0">
        <w:trPr>
          <w:trHeight w:hRule="exact" w:val="277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95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01.02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Главная (ос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новная) мысль текста (обоб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щение)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обобще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ния и систе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матизации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Упражнение в определении типа текста, его темы и ос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новной мысли (на основе текста-описания).</w:t>
            </w: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Обучение устному изложе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нию содержания текста- описания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Применять полученные знания в самостоятель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ной работе, объяснять последовательность сво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их действий, определять тип, тему и основную мысль текста, рассказы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о средствах выраже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 основной мысли, ис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пользовать приемы для запоминания и письмен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ного пересказа текста</w:t>
            </w: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Систематизировать сведения о языке, анализировать и классифицировать языковой материал, осуществлять само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стоятельную работу по инструкции</w:t>
            </w:r>
          </w:p>
        </w:tc>
      </w:tr>
      <w:tr w:rsidR="003B7AC2" w:rsidRPr="007C1DCE" w:rsidTr="00A525B0">
        <w:trPr>
          <w:trHeight w:hRule="exact" w:val="207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96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Тренинг. Подготовка к диктанту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Организация работы по са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моконтролю, взаимоконтро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лю за прочностью усвоения изученного материала: использование разных глагольных форм в роли сказуемого. Воспроизве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дение содержание текста- описания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Применять приобретен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ные умения в самостоя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тельной и парной работе, писать под диктовку тек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сты с предварительной подготовкой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19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Оценивать труд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ность предлагае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мого задания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Осуществлять само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контроль и само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оценку своей работы</w:t>
            </w:r>
          </w:p>
        </w:tc>
      </w:tr>
      <w:tr w:rsidR="003B7AC2" w:rsidRPr="007C1DCE" w:rsidTr="00A525B0">
        <w:trPr>
          <w:trHeight w:hRule="exact" w:val="209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190" w:lineRule="exact"/>
              <w:ind w:left="26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97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>Проверочная</w:t>
            </w: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>работа</w:t>
            </w: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(диктант)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контроля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35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Демонстрация уровня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обретенных орфографиче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ских и пунктуационных 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выков и умений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Применять изученные правила и алгоритмы дей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ствий в самостоятельной работе, осуществлять са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моконтроль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Использовать изу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ченные правила, способы действий при выполнении учебных заданий, самостоятельно пла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нировать действия, необходимые для 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шения задачи, вно-</w:t>
            </w: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</w:tbl>
    <w:p w:rsidR="003B7AC2" w:rsidRPr="007C1DCE" w:rsidRDefault="003B7AC2" w:rsidP="003B7AC2">
      <w:pPr>
        <w:framePr w:wrap="auto" w:vAnchor="page" w:hAnchor="page" w:x="8277" w:y="10708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6"/>
        <w:gridCol w:w="725"/>
        <w:gridCol w:w="1651"/>
        <w:gridCol w:w="1613"/>
        <w:gridCol w:w="2842"/>
        <w:gridCol w:w="2698"/>
        <w:gridCol w:w="2136"/>
        <w:gridCol w:w="2256"/>
      </w:tblGrid>
      <w:tr w:rsidR="003B7AC2" w:rsidRPr="007C1DCE" w:rsidTr="00A525B0">
        <w:trPr>
          <w:trHeight w:hRule="exact" w:val="936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сить необходимые коррективы в собст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венные действия по итогам самопроверки</w:t>
            </w:r>
          </w:p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277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190" w:lineRule="exact"/>
              <w:ind w:left="24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98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 и кор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рекция ошибок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анализа и коррекции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Индивидуальная работа с выявленными проблемами, закрепление навыков за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писи слов с орфограммами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свои ошибки, корректировать знания и вносить измене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ния, осуществлять кор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рекцию ошибок по ал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горитму, выполнять зада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 по аналогии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Ориентация на по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нимание причин личной успешности/ неуспешности в ос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воении материала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Адекватно восприни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мать аргументиро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ванную критику оши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бок и учитывать ее в работе над ошибка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ми, планировать собственную коррек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ционную дея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тельность и дейст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вия, необходимые для решения орфо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графической задачи</w:t>
            </w:r>
          </w:p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185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190" w:lineRule="exact"/>
              <w:ind w:left="24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99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Творческая работа. Инст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рукция по из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готовлению кормушки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Составление текста-инст-рукции с использованием знаний о главных частях средств языка. Описание процесса изготовления ка- кой-либо кормушки для птиц. Работа с материалами раз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дела «Мастерская слова»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Знать особенности по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строения текста-инструк-ции, создавать собствен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ную инструкцию на ос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нове предложенного об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разца, грамотно строить высказывания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Анализировать, выде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лять существенные признаки, учитывать ориентиры при созда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нии авторского про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дукта, осуществлять самоконтроль и само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проверку</w:t>
            </w:r>
          </w:p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207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190" w:lineRule="exact"/>
              <w:ind w:left="24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Презентация и анализ твор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ческих работ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Работа над ошибками и 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чевыми недочетами с ис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пользованием по выбору материалов раздела «Шко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ла Грамотея»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28" w:lineRule="exact"/>
              <w:ind w:left="128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Выявлять речевые ошиб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ки, уметь корректировать их, корректно и грамотно строить высказывания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30" w:lineRule="exact"/>
              <w:ind w:left="123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Ориентироваться на понимание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чин личной успеш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ности/ неуспешно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сти в освоении ма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териала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Анализировать, осуще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ствлять само- и взаи- мооценку в соответст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вии с критериями, вно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сить коррективы, аде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кватно воспринимать критику, корректно стро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ить оценочное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сказывание</w:t>
            </w:r>
          </w:p>
        </w:tc>
      </w:tr>
      <w:tr w:rsidR="003B7AC2" w:rsidRPr="007C1DCE" w:rsidTr="00A525B0">
        <w:trPr>
          <w:trHeight w:hRule="exact" w:val="1867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190" w:lineRule="exact"/>
              <w:ind w:left="24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101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28" w:lineRule="exact"/>
              <w:ind w:left="139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Структурные части средств языка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Общее представление о структурных средствах языка, с помощью которых можно конкретизировать значение, распространять мысль. Отбор лексики для выражения отношения к предмету речи,</w:t>
            </w:r>
          </w:p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Различать структурные единицы слова, словосо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четания, предложения, текста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28" w:lineRule="exact"/>
              <w:ind w:left="123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русский язык как явление культуры русского народа, связь раз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вития языка с раз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витием культуры и общества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и структурировать 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чевой материал, от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бирать материал в соответствии с це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лью речевой дея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тельности, осущест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влять поиск инфор-</w:t>
            </w:r>
          </w:p>
          <w:p w:rsidR="003B7AC2" w:rsidRPr="007C1DCE" w:rsidRDefault="003B7AC2" w:rsidP="00A525B0">
            <w:pPr>
              <w:framePr w:w="14616" w:h="9504" w:wrap="auto" w:vAnchor="page" w:hAnchor="page" w:x="1111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</w:tbl>
    <w:p w:rsidR="003B7AC2" w:rsidRPr="007C1DCE" w:rsidRDefault="003B7AC2" w:rsidP="003B7AC2">
      <w:pPr>
        <w:framePr w:wrap="auto" w:vAnchor="page" w:hAnchor="page" w:x="8277" w:y="10708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6"/>
        <w:gridCol w:w="730"/>
        <w:gridCol w:w="1646"/>
        <w:gridCol w:w="1613"/>
        <w:gridCol w:w="2842"/>
        <w:gridCol w:w="2698"/>
        <w:gridCol w:w="2136"/>
        <w:gridCol w:w="2261"/>
      </w:tblGrid>
      <w:tr w:rsidR="003B7AC2" w:rsidRPr="007C1DCE" w:rsidTr="00A525B0">
        <w:trPr>
          <w:trHeight w:hRule="exact" w:val="946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редактирование, устранение речевых недочетов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мации в различных источниках, строить логическое речевое высказывание</w:t>
            </w:r>
          </w:p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253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102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Роль приста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вок и суффик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сов в словах. Редактирова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высказы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ваний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Представление о функции приставок и суффиксов - внесение оттенков значе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ний, конкретизация значе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 корня. Редактирование текста («Конец зимы»)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Различать форму слова и однокоренные слова, объ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яснять оттенки смысло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вых значений, связанные с суффиксами и пристав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ками, правильно употреб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лять в речи формы слов во множественном числе (сторожа, столяры), выде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лять суффиксы и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ставки в словах</w:t>
            </w:r>
          </w:p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богат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ство речевых средств для выра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жения своего отно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шения к окружаю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щему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Осуществлять поиск и отбор информации, ориентироваться в схеме, таблице,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блюдать правила коммуникации</w:t>
            </w:r>
          </w:p>
        </w:tc>
      </w:tr>
      <w:tr w:rsidR="003B7AC2" w:rsidRPr="007C1DCE" w:rsidTr="00A525B0">
        <w:trPr>
          <w:trHeight w:hRule="exact" w:val="300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103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Роль приста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вок и суффик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сов в словах. Наблюдение над оттенками их значений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Представление о разнице между однокоренными словами и формами одного и того же слова, образова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слов (с опорой на таб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лицу), подбор однокорен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ных слов с целью обога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щения словаря и выявле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среди них проверяе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мых и проверочных слов. Обогащение речи словами с уменьшительно-ласкательными суффиксами</w:t>
            </w:r>
          </w:p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Различать суффиксы по смысловым оттенкам, оп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ределять структуру слова, списывать текст орфогра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фически грамотно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богатство речевых средств для выражения своего от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ношения к окружаю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щему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рече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вой материал, делать выводы, выявлять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чинно-следственные связи, составлять уст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ное логическое выска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зывание</w:t>
            </w:r>
          </w:p>
        </w:tc>
      </w:tr>
      <w:tr w:rsidR="003B7AC2" w:rsidRPr="007C1DCE" w:rsidTr="00A525B0">
        <w:trPr>
          <w:trHeight w:hRule="exact" w:val="3106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104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Правописание приставок и предлогов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Распознавание приставок и предлогов по внешней форме, по их функции (ро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ли), по написанию со сло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вами (орфограммы), разли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чение приставки от 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чальной части корня (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на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доить, надломить</w:t>
            </w: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 xml:space="preserve">, 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на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деть).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Выводы о способах определения приставки, предлога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Давать определение суф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фиксу и приставке, узна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приставки вне слова, знать правила употребле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 приставок с частями речи, отличать приставки и предлоги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30" w:lineRule="exact"/>
              <w:ind w:left="123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Применять правила делового сотрудни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чества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1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и клас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сифицировать рече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вой материал, делать вывод по результатам анализа, делать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бор и объяснять его, выявлять причинно- следственные связи, строить логическое высказывание, осуще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ствлять деловое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трудничество с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блюдением правил коммуникации</w:t>
            </w:r>
          </w:p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1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21" w:h="9595" w:wrap="auto" w:vAnchor="page" w:hAnchor="page" w:x="1109" w:y="961"/>
              <w:widowControl w:val="0"/>
              <w:spacing w:after="0" w:line="21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</w:tbl>
    <w:p w:rsidR="003B7AC2" w:rsidRPr="007C1DCE" w:rsidRDefault="003B7AC2" w:rsidP="003B7AC2">
      <w:pPr>
        <w:framePr w:wrap="auto" w:vAnchor="page" w:hAnchor="page" w:x="8275" w:y="10707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1"/>
        <w:gridCol w:w="730"/>
        <w:gridCol w:w="1646"/>
        <w:gridCol w:w="1613"/>
        <w:gridCol w:w="2842"/>
        <w:gridCol w:w="2702"/>
        <w:gridCol w:w="2126"/>
        <w:gridCol w:w="2261"/>
      </w:tblGrid>
      <w:tr w:rsidR="003B7AC2" w:rsidRPr="007C1DCE" w:rsidTr="00A525B0">
        <w:trPr>
          <w:trHeight w:hRule="exact" w:val="1858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lastRenderedPageBreak/>
              <w:t>105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Приставки.</w:t>
            </w: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Их значение, правописание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Упражнение в применении способа выявления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ставок, предлогов. Наблю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дение за оттенками значе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ния, вносимыми в слово приставкой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Делать выводы об оттен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ках смысла глагола, свя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занных с приставками, подбирать синонимы к глаголам, применять ал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горитм выделения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ставки в слове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богат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ство речевых средств для выра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жения своего отно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шения к окружаю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щему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рече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вой материал, выде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лять существенную информацию, дейст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вовать по алгоритму</w:t>
            </w:r>
          </w:p>
        </w:tc>
      </w:tr>
      <w:tr w:rsidR="003B7AC2" w:rsidRPr="007C1DCE" w:rsidTr="00A525B0">
        <w:trPr>
          <w:trHeight w:hRule="exact" w:val="3461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106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Употребление слов с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ставками в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ставе текстов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повторения и</w:t>
            </w: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закрепления</w:t>
            </w: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Упражнение в нахождении в предложениях текстов слов с приставками, в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явлении оттенков значений приставок. Группировка слов по наличию в них ста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 xml:space="preserve">рославянского слова </w:t>
            </w: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 xml:space="preserve">со-, 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выяснение значения и упо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требление слова - понятия нравственности в собст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венной речи. Внимание к случаям, когда приставка приросла к корню и в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временном языке не выде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ляется</w:t>
            </w: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Различать приставки и схожие слоги-части корня, различать смысловые особенности слов с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 xml:space="preserve">ставкой </w:t>
            </w: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>со-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Быть вниматель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ным к звуковому и слоговому строю русского языка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Отбирать речевой материал в соот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ветствии с опреде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ленной целью, клас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сифицировать язы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ковые единицы по заданным признакам, осуществлять само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контроль</w:t>
            </w:r>
          </w:p>
        </w:tc>
      </w:tr>
      <w:tr w:rsidR="003B7AC2" w:rsidRPr="007C1DCE" w:rsidTr="00A525B0">
        <w:trPr>
          <w:trHeight w:hRule="exact" w:val="2304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107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Правописание гласных в приставках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Знакомство с новой орфо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граммой — правописанием гласных в приставках, с приемами запоминания или подбора слов с такой же приставкой, в которой глас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ный под ударением (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изго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товить</w:t>
            </w: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 xml:space="preserve"> — 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изморозь, за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морозить</w:t>
            </w: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 xml:space="preserve"> — 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заморозки)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Применять алгоритм про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верки безударной гласной в приставке (неизменяе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мое написание или сло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вом с такой же пристав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кой с ударной гласной), образовывать глаголы с приставками от одного корня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Быть вниматель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ным к звуковому и слоговому строю русского языка, проявлять интерес к словотворчеству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Анализировать, об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суждать и делать выводы, действовать по алгоритму,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менять навыки дело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вого сотрудничества и коммуникации</w:t>
            </w:r>
          </w:p>
        </w:tc>
      </w:tr>
      <w:tr w:rsidR="003B7AC2" w:rsidRPr="007C1DCE" w:rsidTr="00A525B0">
        <w:trPr>
          <w:trHeight w:hRule="exact" w:val="1867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Правописание гласных в приставках. Закрепление. Тренинг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повторения и</w:t>
            </w: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закрепления</w:t>
            </w: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Упражнения в точном употреблении в речи слов с приставками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Выбирать правильное 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писание приставки в зави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симости от смысла слова в контексте, различать оттенки смысла приставки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богат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ство речевых средств для выра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жения своего отно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шения к окружаю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щему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рече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вой материал, де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лать выводы, отби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рать речевой мате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риал в соответствии с целью задания, объяснять свой выбор</w:t>
            </w: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1" w:h="9490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</w:tbl>
    <w:p w:rsidR="003B7AC2" w:rsidRPr="007C1DCE" w:rsidRDefault="003B7AC2" w:rsidP="003B7AC2">
      <w:pPr>
        <w:framePr w:wrap="auto" w:vAnchor="page" w:hAnchor="page" w:x="8270" w:y="10707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6"/>
        <w:gridCol w:w="730"/>
        <w:gridCol w:w="1642"/>
        <w:gridCol w:w="1613"/>
        <w:gridCol w:w="2842"/>
        <w:gridCol w:w="2698"/>
        <w:gridCol w:w="2131"/>
        <w:gridCol w:w="2261"/>
      </w:tblGrid>
      <w:tr w:rsidR="003B7AC2" w:rsidRPr="007C1DCE" w:rsidTr="00A525B0">
        <w:trPr>
          <w:trHeight w:hRule="exact" w:val="324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lastRenderedPageBreak/>
              <w:t>109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Правописание согласных в приставках. Алгоритм проверки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</w:t>
            </w:r>
          </w:p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применения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 xml:space="preserve">Знакомство с орфограммой - одинаковость написания согласных в приставках, кроме приставок на </w:t>
            </w:r>
            <w:r w:rsidRPr="007C1DC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з/с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 xml:space="preserve">, </w:t>
            </w:r>
            <w:r w:rsidRPr="007C1DCE">
              <w:rPr>
                <w:rFonts w:ascii="Times New Roman" w:hAnsi="Times New Roman" w:cs="Times New Roman"/>
                <w:color w:val="000000"/>
                <w:spacing w:val="-5"/>
                <w:sz w:val="19"/>
                <w:szCs w:val="19"/>
                <w:lang w:eastAsia="ru-RU"/>
              </w:rPr>
              <w:t>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приемами запоминаниям или проверки (подбор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 xml:space="preserve">ставок с полногласием типа </w:t>
            </w:r>
            <w:r w:rsidRPr="007C1DC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под-подо, от-ото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представление о правописании согласных в приставках как орфо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грамме, объяснять проис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 xml:space="preserve">хождение полнозвучных приставок </w:t>
            </w:r>
            <w:r w:rsidRPr="007C1DCE">
              <w:rPr>
                <w:rFonts w:ascii="Times New Roman" w:hAnsi="Times New Roman" w:cs="Times New Roman"/>
                <w:color w:val="000000"/>
                <w:spacing w:val="-3"/>
                <w:sz w:val="19"/>
                <w:szCs w:val="19"/>
                <w:lang w:eastAsia="ru-RU"/>
              </w:rPr>
              <w:t>(</w:t>
            </w:r>
            <w:r w:rsidRPr="007C1DC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3"/>
                <w:sz w:val="19"/>
                <w:szCs w:val="19"/>
                <w:lang w:eastAsia="ru-RU"/>
              </w:rPr>
              <w:t>под-подо, об</w:t>
            </w: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>-</w:t>
            </w:r>
            <w:r w:rsidRPr="007C1DC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5"/>
                <w:sz w:val="19"/>
                <w:szCs w:val="19"/>
                <w:lang w:eastAsia="ru-RU"/>
              </w:rPr>
              <w:t>обо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 xml:space="preserve"> и т. п.), применять не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стандартные приемы про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верки согласных в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ставках, записывать гра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мотно словосочетания, различая схожие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ставки и предлоги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Быть вниматель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ным к звуковому и слоговому строю русского языка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Получать информа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цию из текста, до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полнять текст своими выводами, действо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по алгоритму</w:t>
            </w:r>
          </w:p>
        </w:tc>
      </w:tr>
      <w:tr w:rsidR="003B7AC2" w:rsidRPr="007C1DCE" w:rsidTr="00A525B0">
        <w:trPr>
          <w:trHeight w:hRule="exact" w:val="1622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Правописание согласных в приставках. Приставки в наречиях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Наблюдение над использо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ванием приставок в наре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чиях. Упражнение в образо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вании слов с помощью приставок, в выборе нуж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ной по значению приставки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Образовывать слова с приставками и правильно их записывать, объяснять правописание НЕ с глаго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лами, составлять текст с пословицами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русский язык как явление культуры русского народа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Синтезировать рече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вой материал, полу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чать информацию из текста, составлять логическое высказы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вание</w:t>
            </w:r>
          </w:p>
        </w:tc>
      </w:tr>
      <w:tr w:rsidR="003B7AC2" w:rsidRPr="007C1DCE" w:rsidTr="00A525B0">
        <w:trPr>
          <w:trHeight w:hRule="exact" w:val="184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111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Разделитель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ный твердый знак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Знакомство с новой орфо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граммой, ее условиями. Упражнение в использова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нии вновь изученной орфо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граммы при письме под диктовку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Различать разделитель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ные твердый и мягкий знаки, рассказывать об истории твердого знака в языке, объяснять условия правописания твердого разделительного знака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28" w:lineRule="exact"/>
              <w:ind w:left="127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русский язык как явление культуры русского народа, связь раз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вития языка с раз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витием культуры и общества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Наблюдать, анализи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ровать и сравнивать речевой материал, делать вывод</w:t>
            </w:r>
          </w:p>
        </w:tc>
      </w:tr>
      <w:tr w:rsidR="003B7AC2" w:rsidRPr="007C1DCE" w:rsidTr="00A525B0">
        <w:trPr>
          <w:trHeight w:hRule="exact" w:val="278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112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Употребление разделитель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ного твердого знака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повторения и</w:t>
            </w:r>
          </w:p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закрепления</w:t>
            </w:r>
          </w:p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Сопоставление с употреб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лением разделительного мягкого знака в словах: одинакова природа (как за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 xml:space="preserve">местители звука </w:t>
            </w:r>
            <w:r w:rsidRPr="007C1DC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[й]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),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знаки, кроме варианта пе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ред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и: воробьи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 xml:space="preserve">, но 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пре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дыстория.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Упражнения в переносе слов с раздели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тельным знаком. Работа с пословицами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Составлять слова с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ставками, используя твер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дый разделительный знак, переносить слова с твердым знаком, записы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слова, различая правописание твердого и мягкого знаков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положитель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ную мотивацию и познавательный ин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терес к изучению языка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4" w:wrap="auto" w:vAnchor="page" w:hAnchor="page" w:x="1113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Получать информа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цию из таблицы, тек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ста, планировать решение орфогра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фической задачи, обосновывать свой выбор</w:t>
            </w:r>
          </w:p>
        </w:tc>
      </w:tr>
    </w:tbl>
    <w:p w:rsidR="003B7AC2" w:rsidRPr="007C1DCE" w:rsidRDefault="003B7AC2" w:rsidP="003B7AC2">
      <w:pPr>
        <w:framePr w:wrap="auto" w:vAnchor="page" w:hAnchor="page" w:x="8270" w:y="10708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1"/>
        <w:gridCol w:w="730"/>
        <w:gridCol w:w="1646"/>
        <w:gridCol w:w="1608"/>
        <w:gridCol w:w="2842"/>
        <w:gridCol w:w="2698"/>
        <w:gridCol w:w="2136"/>
        <w:gridCol w:w="2256"/>
      </w:tblGrid>
      <w:tr w:rsidR="003B7AC2" w:rsidRPr="007C1DCE" w:rsidTr="00A525B0">
        <w:trPr>
          <w:trHeight w:hRule="exact" w:val="2088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lastRenderedPageBreak/>
              <w:t>113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Употребление разделитель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ных твердого и мягкого знаков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b/>
                <w:bCs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обобще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ния и систе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матизации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Сравнение условий прояв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ления орфограмм и пра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вильный выбор раздели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тельного знака. Решение орфографических задач в приставках при записи под диктовку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Отличать разделитель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ные знаки по существен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ным признакам, характе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ризовать роль приставок в словах, узнавать орфо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граммы в словах, выби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рать алгоритм действий в зависимости от орфо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граммы</w:t>
            </w:r>
          </w:p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Быть вниматель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ным к звуковому и слоговому строю русского языка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Выбирать орфогра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фическое действие в зависимости от 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чевой задачи, анали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зировать и система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тизировать языковой материал, планиро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решение орфо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графической задачи</w:t>
            </w:r>
          </w:p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277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114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Употребление и правописа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слов с приставками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b/>
                <w:bCs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обобще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ния и систе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матизации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Обобщение типов орфо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грамм в приставках. Диф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ференциация способов проверки орфограмм в словах при письме по па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мяти, письме под диктовку, уместное использование слов с приставками в по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словицах. Упражнения в применении изученных 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фограмм при разных видах письма</w:t>
            </w:r>
          </w:p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Применять изученные правила и алгоритмы действий при решении орфографических задач, писать под диктовку текст с изученными орфограм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мами с предварительной подготовкой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30" w:lineRule="exact"/>
              <w:ind w:left="133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Оценивать слож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ность предлагае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мого задания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Планировать реше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орфографиче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ских задач, осущест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влять самоконтроль</w:t>
            </w:r>
          </w:p>
        </w:tc>
      </w:tr>
      <w:tr w:rsidR="003B7AC2" w:rsidRPr="007C1DCE" w:rsidTr="00A525B0">
        <w:trPr>
          <w:trHeight w:hRule="exact" w:val="345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115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01.03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Обучение</w:t>
            </w:r>
          </w:p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написанию</w:t>
            </w:r>
          </w:p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текста</w:t>
            </w:r>
          </w:p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объявления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b/>
                <w:bCs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b/>
                <w:bCs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Знакомство с признаками, структурой текста объяв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ления как делового текста. Составление текста объяв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ления в зависимости от 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чевой задачи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представление о структуре текста объявле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ния, создавать собствен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ные тексты объявлений по образцу на самостоя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тельно выбранную тему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Отбирать необходи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мую информацию в соответствии с целью и задачами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сказывания, плани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ровать речевую дея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тельность, действо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вать, опираясь на об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разец, осуществлять само- и взаимокон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троль, формулировать критерии оценки, оце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нивать, корректно строить оценочное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сказывание</w:t>
            </w:r>
          </w:p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1171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116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Употребление слов с умень-шительно-лас-кательными суффиксами</w:t>
            </w:r>
          </w:p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b/>
                <w:bCs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Наблюдение над значе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 xml:space="preserve">ниями, которые вносят в слова уменьшительно-лас-кательные суффиксы </w:t>
            </w:r>
            <w:r w:rsidRPr="007C1DC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8"/>
                <w:sz w:val="13"/>
                <w:szCs w:val="13"/>
                <w:lang w:eastAsia="ru-RU"/>
              </w:rPr>
              <w:t>(</w:t>
            </w:r>
            <w:r w:rsidRPr="007C1DC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8"/>
                <w:sz w:val="19"/>
                <w:szCs w:val="19"/>
                <w:lang w:eastAsia="ru-RU"/>
              </w:rPr>
              <w:t xml:space="preserve">-очк-,   </w:t>
            </w:r>
            <w:r w:rsidRPr="007C1DC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1"/>
                <w:sz w:val="19"/>
                <w:szCs w:val="19"/>
                <w:lang w:eastAsia="ru-RU"/>
              </w:rPr>
              <w:t>-оньк-, -еньк</w:t>
            </w: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9"/>
                <w:szCs w:val="19"/>
                <w:lang w:eastAsia="ru-RU"/>
              </w:rPr>
              <w:t xml:space="preserve">- 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 xml:space="preserve"> в су-</w:t>
            </w:r>
          </w:p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Рассказывать о суффик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сах как словообразующей части слова, объяснять смысловое значение не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которых суффиксов, отли-</w:t>
            </w:r>
          </w:p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Быть внимательным к звуковому и слого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вому строю русского языка, смысловым нюансам</w:t>
            </w:r>
          </w:p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Наблюдать, анализи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ровать, делать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воды, объяснять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бор действий, лич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ную позицию</w:t>
            </w:r>
          </w:p>
          <w:p w:rsidR="003B7AC2" w:rsidRPr="007C1DCE" w:rsidRDefault="003B7AC2" w:rsidP="00A525B0">
            <w:pPr>
              <w:framePr w:w="14606" w:h="9485" w:wrap="auto" w:vAnchor="page" w:hAnchor="page" w:x="1116" w:y="100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</w:tbl>
    <w:p w:rsidR="003B7AC2" w:rsidRPr="007C1DCE" w:rsidRDefault="003B7AC2" w:rsidP="003B7AC2">
      <w:pPr>
        <w:framePr w:wrap="auto" w:vAnchor="page" w:hAnchor="page" w:x="8273" w:y="10734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  <w:r w:rsidRPr="007C1DCE">
        <w:rPr>
          <w:rFonts w:ascii="Times New Roman" w:hAnsi="Times New Roman" w:cs="Times New Roman"/>
          <w:b/>
          <w:bCs/>
          <w:color w:val="000000"/>
          <w:spacing w:val="-1"/>
          <w:sz w:val="30"/>
          <w:szCs w:val="30"/>
          <w:lang w:eastAsia="ru-RU"/>
        </w:rPr>
        <w:t>42</w:t>
      </w: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6"/>
        <w:gridCol w:w="730"/>
        <w:gridCol w:w="1646"/>
        <w:gridCol w:w="1613"/>
        <w:gridCol w:w="2842"/>
        <w:gridCol w:w="2698"/>
        <w:gridCol w:w="2136"/>
        <w:gridCol w:w="2256"/>
      </w:tblGrid>
      <w:tr w:rsidR="003B7AC2" w:rsidRPr="007C1DCE" w:rsidTr="00A525B0">
        <w:trPr>
          <w:trHeight w:hRule="exact" w:val="117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ществительных и прилага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тельных)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чать уменьшительно-лас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 xml:space="preserve">кательные суффиксы, правильно записывать суффиксы </w:t>
            </w:r>
            <w:r w:rsidRPr="007C1DC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4"/>
                <w:sz w:val="19"/>
                <w:szCs w:val="19"/>
                <w:lang w:eastAsia="ru-RU"/>
              </w:rPr>
              <w:t>-оньк-, -еньк-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 xml:space="preserve">  в словах в слабой позиции</w:t>
            </w:r>
          </w:p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7AC2" w:rsidRPr="007C1DCE" w:rsidTr="00A525B0">
        <w:trPr>
          <w:trHeight w:hRule="exact" w:val="161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117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Употребление слов с суф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фиксами, ука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зывающими на лицо и род за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нятий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28" w:lineRule="exact"/>
              <w:ind w:left="135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Наблюдение над значе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ниями, которые вносят в слова суффиксы, указы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вающие на род занятий, профессию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Отличать суффиксы, ука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зывающие на род заня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тий, использовать изу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ченные правила и алго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ритмы действий при 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шении орфографических задач</w:t>
            </w:r>
          </w:p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30" w:lineRule="exact"/>
              <w:ind w:left="123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Оценивать слож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ность предлагае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мого задания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Наблюдать, анализи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ровать, классифици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ровать языковой ма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териал, осуществ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лять взаимоконтроль и взаимооценку</w:t>
            </w:r>
          </w:p>
        </w:tc>
      </w:tr>
      <w:tr w:rsidR="003B7AC2" w:rsidRPr="007C1DCE" w:rsidTr="00A525B0">
        <w:trPr>
          <w:trHeight w:hRule="exact" w:val="230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118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Употребление слов с раз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ными частот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ными суффик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сами и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ставками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Наблюдение над словами а) с суффиксами, указы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вающими на малышей жи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вотных, б) образованными с помощью приставок и суффиксов одновременно. Упражнения в самостоя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тельном выборе суффик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сов и приставок в зависи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мости от контекста</w:t>
            </w:r>
          </w:p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Закрепить навык правопи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сания слов с приставками и суффиксами, применять изученные алгоритмы при решении орфографиче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ских задач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положитель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ную мотивацию и познавательный ин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терес к изучению языка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и де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лать выводы, прове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рять по эталону, дей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ствовать по алго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ритму, контролиро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и оценивать свою деятельность</w:t>
            </w:r>
          </w:p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184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119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60" w:line="19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Творческое</w:t>
            </w:r>
          </w:p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before="60" w:after="0" w:line="19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списывание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Самопроверка уровня гра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фической зоркости, само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контроль, замена в про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цессе списывания выде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ленных слов однокорен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ными словами с уменьши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тельно-ласкательными суффиксами</w:t>
            </w:r>
          </w:p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Изменять слова, исполь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зуя суффиксы, списывать текст, внося изменения в соответствии с заданием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30" w:lineRule="exact"/>
              <w:ind w:left="123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Оценивать слож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ность предлагае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мого задания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28" w:lineRule="exact"/>
              <w:ind w:left="113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Осуществлять само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контроль, оценивать свою деятельность</w:t>
            </w:r>
          </w:p>
        </w:tc>
      </w:tr>
      <w:tr w:rsidR="003B7AC2" w:rsidRPr="007C1DCE" w:rsidTr="00A525B0">
        <w:trPr>
          <w:trHeight w:hRule="exact" w:val="255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Назначение зависимого слова в сло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восочетании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Повторение назначения и строения словосочетаний. Наблюдение над функцией (назначением) зависимых слов в словосочетаниях, в предложениях. Упражнения в выборе зависимых слов, их правильном согласова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нии с главным. Синтакси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ческий анализ словосоче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тания (устно и письменно)</w:t>
            </w:r>
          </w:p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Определять словосочета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по существенным признакам, объяснять строение словосочетания, классифицировать слово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сочетания по особенно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стям строения, устанав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ливать связь слов в предложении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положитель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ную мотивацию и познавательный ин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терес к изучению языка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499" w:wrap="auto" w:vAnchor="page" w:hAnchor="page" w:x="1111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и классифицировать языковой материал, осуществлять кон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троль деятельности, удерживать цель учебной деятельности</w:t>
            </w:r>
          </w:p>
        </w:tc>
      </w:tr>
    </w:tbl>
    <w:p w:rsidR="003B7AC2" w:rsidRPr="007C1DCE" w:rsidRDefault="003B7AC2" w:rsidP="003B7AC2">
      <w:pPr>
        <w:framePr w:wrap="auto" w:vAnchor="page" w:hAnchor="page" w:x="8273" w:y="10707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6"/>
        <w:gridCol w:w="730"/>
        <w:gridCol w:w="1642"/>
        <w:gridCol w:w="1613"/>
        <w:gridCol w:w="2842"/>
        <w:gridCol w:w="2702"/>
        <w:gridCol w:w="2131"/>
        <w:gridCol w:w="2266"/>
      </w:tblGrid>
      <w:tr w:rsidR="003B7AC2" w:rsidRPr="007C1DCE" w:rsidTr="00A525B0">
        <w:trPr>
          <w:trHeight w:hRule="exact" w:val="254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lastRenderedPageBreak/>
              <w:t>121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Падежные</w:t>
            </w:r>
          </w:p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формы имен существи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тельных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Понятие об изменении</w:t>
            </w:r>
          </w:p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имен существительных по падежам (склонении), зна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комство с системой паде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жей в русском языке, 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блюдение над употребле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нием падежных форм су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ществительных в роли за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висимых слов в глагольных словосочетаниях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представление о подчинительной связи в словосочетаниях, падеже, падежных формах, скло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нении, изменять сущест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вительные по падежам, определять падеж по во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просу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30" w:lineRule="exact"/>
              <w:ind w:left="123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Применять правила делового сотрудни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чества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Получать информа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цию из текста, таб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лицы, классифици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ровать языковой ма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териал</w:t>
            </w:r>
          </w:p>
        </w:tc>
      </w:tr>
      <w:tr w:rsidR="003B7AC2" w:rsidRPr="007C1DCE" w:rsidTr="00A525B0">
        <w:trPr>
          <w:trHeight w:hRule="exact" w:val="300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122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Употребление в словосоче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таниях падеж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ных форм имен сущест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вительных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повторения и</w:t>
            </w:r>
          </w:p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закрепления</w:t>
            </w:r>
          </w:p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Распознание падежных форм существительных с помощью частотных пред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логов, упражнение в опре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делении падежей зависи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мых слов и в употреблении падежных форм существи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тельных в составе слово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сочетания, предложения с использованием падежных и смысловых вариантов вопросов к зависимым словам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Изменять имя существи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тельное по падежам, кор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ректно использовать предлоги с падежными формами имен существи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тельных, подбирать сло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восочетания под задан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ную схему и падежную форму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положитель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ную мотивацию и познавательный ин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терес к изучению языка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Удерживать цель учебной деятельно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сти, анализировать и синтезировать язы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ковой материал</w:t>
            </w:r>
          </w:p>
        </w:tc>
      </w:tr>
      <w:tr w:rsidR="003B7AC2" w:rsidRPr="007C1DCE" w:rsidTr="00A525B0">
        <w:trPr>
          <w:trHeight w:hRule="exact" w:val="253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123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Подготовка к</w:t>
            </w:r>
          </w:p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контрольному</w:t>
            </w:r>
          </w:p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диктанту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Работа по самоконтролю, взаимоконтролю за прочностью усвоения изученного материала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Применять новые знания и умения в самостоятель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ной работе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Адекватно оцени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свои возмож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ности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Осуществлять само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контроль, проверять по эталону, вносить коррективы, оцени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результат своей деятельности</w:t>
            </w:r>
          </w:p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1402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124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Предупреди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тельный дик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тант с коммен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тированием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Предварительное установ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ление качества усвоения материала, выявление трудностей и коррекция ошибок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Применять изученные правила и алгоритмы дей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ствий в самостоятельной работе, осуществлять са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моконтроль, сравнивать с эталоном, вносить кор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рективы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Использовать изучен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ные правила, способы действий при выпол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нении учебных зада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ний, самостоятельно планировать дейст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вия, необходимые для решения задачи, вно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сить необходимые коррективы в собст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венные действия по итогам самопроверки</w:t>
            </w:r>
          </w:p>
          <w:p w:rsidR="003B7AC2" w:rsidRPr="007C1DCE" w:rsidRDefault="003B7AC2" w:rsidP="00A525B0">
            <w:pPr>
              <w:framePr w:w="14621" w:h="9490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</w:tbl>
    <w:p w:rsidR="003B7AC2" w:rsidRPr="007C1DCE" w:rsidRDefault="003B7AC2" w:rsidP="003B7AC2">
      <w:pPr>
        <w:framePr w:wrap="auto" w:vAnchor="page" w:hAnchor="page" w:x="8270" w:y="10707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6"/>
        <w:gridCol w:w="730"/>
        <w:gridCol w:w="1646"/>
        <w:gridCol w:w="1613"/>
        <w:gridCol w:w="2842"/>
        <w:gridCol w:w="2698"/>
        <w:gridCol w:w="2131"/>
        <w:gridCol w:w="2266"/>
      </w:tblGrid>
      <w:tr w:rsidR="003B7AC2" w:rsidRPr="007C1DCE" w:rsidTr="00A525B0">
        <w:trPr>
          <w:trHeight w:hRule="exact" w:val="278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lastRenderedPageBreak/>
              <w:t>125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>Контрольный диктант за третью чет</w:t>
            </w: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softHyphen/>
              <w:t>верть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контроля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Проверка качества грамотности письма под диктовку с грамматическим заданием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Применять изученные правила и алгоритмы дей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ствий в самостоятельной работе, осуществлять са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моконтроль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Использовать изучен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ные правила, способы действий при выпол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нении учебных зада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ний, вносить необхо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димые коррективы в собственные действия по итогам само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проверки</w:t>
            </w:r>
          </w:p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207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126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 ошибок и коррекция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анализа и коррекции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Коррекция ошибок, исполь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зование графического способа доказательства при работе над ошибками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свои ошибки, корректировать знания и вносить измене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ния, осуществлять кор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рекцию ошибок по ал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горитму, выполнять зада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 по аналогии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Ориентироваться на понимание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чин личной ус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пешности/ неуспешности в ос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воении материала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Адекватно восприни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мать аргументирован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ную критику ошибок и учитывать ее в работе над ошибками, плани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ровать собственную коррекционную дея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тельность и действия, необходимые для 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шения орфографиче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ской задачи</w:t>
            </w:r>
          </w:p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253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127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Обучающее изложение «Март в лесу»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Работа над восприятием (пониманием) содержания текста и воспроизведение его близко к тексту с опорой на самостоятельно составленный план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понятие о сложном плане, составлять сложный план текста для письменного пересказа, выбирать в тексте ключевые слова, слова с 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фограммами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языко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вой материал, плани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ровать деятельность, пользоваться памят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кой, действовать по алгоритму, осуществ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лять промежуточный и итоговый самокон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троль</w:t>
            </w:r>
          </w:p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209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128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60" w:line="19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</w:t>
            </w:r>
          </w:p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before="60" w:after="0" w:line="19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изложений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Выявление удачных рече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вых оборотов, коррекция речевых ошибок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свои ошиб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ки, корректировать знания и вносить изменения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Ориентироваться на понимание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чин личной ус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пешности/ неуспешности в ос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воении материала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Адекватно восприни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мать аргументиро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ванную критику оши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бок и учитывать ее в работе над ошибка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ми, планировать собственную коррек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ционную дея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тельность и дейст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вия, необходимые для решения орфо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графической задачи</w:t>
            </w:r>
          </w:p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21" w:h="9504" w:wrap="auto" w:vAnchor="page" w:hAnchor="page" w:x="1109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</w:tbl>
    <w:p w:rsidR="003B7AC2" w:rsidRPr="007C1DCE" w:rsidRDefault="003B7AC2" w:rsidP="003B7AC2">
      <w:pPr>
        <w:framePr w:wrap="auto" w:vAnchor="page" w:hAnchor="page" w:x="8265" w:y="10707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6"/>
        <w:gridCol w:w="730"/>
        <w:gridCol w:w="1646"/>
        <w:gridCol w:w="1613"/>
        <w:gridCol w:w="2842"/>
        <w:gridCol w:w="2698"/>
        <w:gridCol w:w="2131"/>
        <w:gridCol w:w="2251"/>
      </w:tblGrid>
      <w:tr w:rsidR="003B7AC2" w:rsidRPr="007C1DCE" w:rsidTr="00A525B0">
        <w:trPr>
          <w:trHeight w:hRule="exact" w:val="278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lastRenderedPageBreak/>
              <w:t>129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i/>
                <w:iCs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2"/>
                <w:sz w:val="19"/>
                <w:szCs w:val="19"/>
                <w:lang w:eastAsia="ru-RU"/>
              </w:rPr>
              <w:t>Инструктаж по проектным работам</w:t>
            </w:r>
            <w:r w:rsidRPr="007C1DC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3"/>
                <w:sz w:val="19"/>
                <w:szCs w:val="19"/>
                <w:lang w:eastAsia="ru-RU"/>
              </w:rPr>
              <w:t>*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Изучение предлагаемых проектных работ. Выбор групповых и индивидуальных форм работы. Обсуждение возможных результатов, их полезности, возможности организовать коллективный праздник или другой вид презентации для одноклассников</w:t>
            </w:r>
          </w:p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личный инте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рес в области изучения русского языка, отбирать языковой материал в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ответствии с выбранной темой, выдвигать пред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ложения, подбирать кри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терии оценки результата для ориентира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языка, проявлять познавательный ин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терес и инициативу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Планировать свою деятельность, про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гнозировать 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зультат деятельно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сти, удерживать цель и ориентиры учебной деятельности, осу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ществлять самокон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троль</w:t>
            </w:r>
          </w:p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254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  <w:t>130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Назначение зависимого слова в</w:t>
            </w:r>
          </w:p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словосочетании. Падежные формы имен существитель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ных, имен прилагательных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обобще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ния и систе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матизации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Повторение, в каких по структуре словосочетаниях требуются в роли зависимого слова падежные формы существительных, падежные формы прилагательных, падежи (названия, вопросы) и изменение по падежам существительных, прилагательных</w:t>
            </w:r>
          </w:p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Рассказывать об особен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ностях склонения имен существительных, имен прилагательных, приме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нять правило при реше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нии орфографических и речевых задач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положитель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ную мотивацию и познавательный ин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терес к изучению языка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Обобщать, класси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фицировать языко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вой материал, осу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ществлять само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контроль</w:t>
            </w:r>
          </w:p>
        </w:tc>
      </w:tr>
      <w:tr w:rsidR="003B7AC2" w:rsidRPr="007C1DCE" w:rsidTr="00A525B0">
        <w:trPr>
          <w:trHeight w:val="418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131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Употребление падежных форм имен</w:t>
            </w:r>
          </w:p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существитель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ных, имен прилагательных</w:t>
            </w:r>
          </w:p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обобще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ния и систе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матизации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28" w:lineRule="exact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Соотнесение падежных окончаний вопросов с па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дежными окончаниями имен прилагательных. Уп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ражнение в употреблении (согласовании) падежных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 xml:space="preserve">   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 xml:space="preserve"> форм прилагательных в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ставе словосочетания, предложения в роли зави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симых слов. Употребление в нужном падеже имен су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ществительных при глаголе и существительном</w:t>
            </w:r>
          </w:p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Использовать изученные алгоритмы действий в са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мостоятельной работе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Адекватно оцени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свои возмож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ности и трудность предлагаемого за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дания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Осуществлять выбор задания в соответст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вии с критериями, контролировать свои действия, осуществ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лять взаимопомощь</w:t>
            </w:r>
          </w:p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06" w:h="9499" w:wrap="auto" w:vAnchor="page" w:hAnchor="page" w:x="1116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</w:tbl>
    <w:p w:rsidR="003B7AC2" w:rsidRPr="007C1DCE" w:rsidRDefault="003B7AC2" w:rsidP="003B7AC2">
      <w:pPr>
        <w:framePr w:wrap="auto" w:vAnchor="page" w:hAnchor="page" w:x="8282" w:y="10708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1"/>
        <w:gridCol w:w="730"/>
        <w:gridCol w:w="1646"/>
        <w:gridCol w:w="1608"/>
        <w:gridCol w:w="2842"/>
        <w:gridCol w:w="2698"/>
        <w:gridCol w:w="2131"/>
        <w:gridCol w:w="2266"/>
      </w:tblGrid>
      <w:tr w:rsidR="003B7AC2" w:rsidRPr="007C1DCE" w:rsidTr="00A525B0">
        <w:trPr>
          <w:trHeight w:hRule="exact" w:val="546"/>
        </w:trPr>
        <w:tc>
          <w:tcPr>
            <w:tcW w:w="1462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28" w:lineRule="exact"/>
              <w:ind w:left="129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28" w:lineRule="exact"/>
              <w:ind w:left="129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en-US" w:eastAsia="ru-RU"/>
              </w:rPr>
              <w:t>IV четверть (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34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 xml:space="preserve"> ч.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en-US" w:eastAsia="ru-RU"/>
              </w:rPr>
              <w:t>)</w:t>
            </w:r>
          </w:p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местоимений</w:t>
            </w:r>
          </w:p>
        </w:tc>
      </w:tr>
      <w:tr w:rsidR="003B7AC2" w:rsidRPr="007C1DCE" w:rsidTr="00A525B0">
        <w:trPr>
          <w:trHeight w:hRule="exact" w:val="231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13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04.04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28" w:lineRule="exact"/>
              <w:ind w:left="129"/>
              <w:jc w:val="both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Употребление</w:t>
            </w:r>
          </w:p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28" w:lineRule="exact"/>
              <w:ind w:left="129"/>
              <w:jc w:val="both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падежных</w:t>
            </w:r>
          </w:p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28" w:lineRule="exact"/>
              <w:ind w:left="129"/>
              <w:jc w:val="both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форм</w:t>
            </w:r>
          </w:p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28" w:lineRule="exact"/>
              <w:ind w:left="129"/>
              <w:jc w:val="both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местоимений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Повторение начальных форм личных местоимений. Представление о склонении личных местоимений, их косвенных (без термина) формах. Упражнения в упот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реблении падежных форм личных местоимений в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ставе словосочетания в роли зависимых слов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Склонять местоимения, определять падежную форму местоимений в тексте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положитель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ную мотивацию и познавательный ин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терес к изучению языка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языко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вой материал, полу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чать информацию из таблицы, сравнивать и делать выводы</w:t>
            </w:r>
          </w:p>
        </w:tc>
      </w:tr>
      <w:tr w:rsidR="003B7AC2" w:rsidRPr="007C1DCE" w:rsidTr="00A525B0">
        <w:trPr>
          <w:trHeight w:hRule="exact" w:val="253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13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05.04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30" w:lineRule="exact"/>
              <w:ind w:left="129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Правописание местоимений с предлогами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Знакомство с новой орфог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раммой - употребление -Н- в косвенных формах местоимений 3 лица. Упраж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нение в употреблении па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дежных форм личных место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имений с предлогами в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ставе словосочетаний. Обра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зование и употребление формы местоимений с пред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логами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Корректно использовать в речи падежные формы местоимений с предло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гами, следить за культу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рой речи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важ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ность соблюдения культуры речи при общении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Корректно строить речевые высказыва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ния, удерживать ориентиры учебной деятельности</w:t>
            </w:r>
          </w:p>
        </w:tc>
      </w:tr>
      <w:tr w:rsidR="003B7AC2" w:rsidRPr="007C1DCE" w:rsidTr="00A525B0">
        <w:trPr>
          <w:trHeight w:hRule="exact" w:val="139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13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06.04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Тренинг. Обобщение о словосоче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тании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28" w:lineRule="exact"/>
              <w:ind w:left="135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Само-, взаимопроверка умений по правилу упот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ребления существитель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ных, прилагательных, ме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стоимений в качестве за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висимых слов</w:t>
            </w:r>
          </w:p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28" w:lineRule="exact"/>
              <w:jc w:val="both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28" w:lineRule="exact"/>
              <w:jc w:val="both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Использовать изученные алгоритмы действий в са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мостоятельной работе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30" w:lineRule="exact"/>
              <w:ind w:left="123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Адекватно оцени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свои возмож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ности и трудность предлагаемого за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дания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Осуществлять выбор задания в соответст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вии с критериями, контролировать свои действия, осуществ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лять взаимопомощь</w:t>
            </w:r>
          </w:p>
        </w:tc>
      </w:tr>
      <w:tr w:rsidR="003B7AC2" w:rsidRPr="007C1DCE" w:rsidTr="00A525B0">
        <w:trPr>
          <w:trHeight w:hRule="exact" w:val="1637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13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07.04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>Проверочная работа по теме</w:t>
            </w:r>
          </w:p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30" w:lineRule="exact"/>
              <w:ind w:left="129"/>
              <w:jc w:val="both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>«Словосоче</w:t>
            </w: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softHyphen/>
              <w:t>-</w:t>
            </w:r>
          </w:p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30" w:lineRule="exact"/>
              <w:ind w:left="129"/>
              <w:jc w:val="both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>тание»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контроля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Диагностика точности, уме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стности употребления за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висимых слов в словосоче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таниях и предложениях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Отвечать на вопросы по пройденному материалу в тестовой форме, осущест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влять выбор правильного ответа с опорой на изучен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ные правила и алгоритмы действий</w:t>
            </w:r>
          </w:p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28" w:lineRule="exact"/>
              <w:ind w:left="123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Адекватно оцени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свои возмож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ности и трудность предлагаемого за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дания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14" w:wrap="auto" w:vAnchor="page" w:hAnchor="page" w:x="1109" w:y="96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Осуществлять выбор задания в соответст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вии с критериями, контролировать свои действия, осуществ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лять взаимопомощь</w:t>
            </w:r>
          </w:p>
        </w:tc>
      </w:tr>
    </w:tbl>
    <w:p w:rsidR="003B7AC2" w:rsidRPr="007C1DCE" w:rsidRDefault="003B7AC2" w:rsidP="003B7AC2">
      <w:pPr>
        <w:framePr w:wrap="auto" w:vAnchor="page" w:hAnchor="page" w:x="8265" w:y="10707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6"/>
        <w:gridCol w:w="730"/>
        <w:gridCol w:w="1646"/>
        <w:gridCol w:w="1608"/>
        <w:gridCol w:w="2842"/>
        <w:gridCol w:w="2698"/>
        <w:gridCol w:w="2131"/>
        <w:gridCol w:w="2251"/>
      </w:tblGrid>
      <w:tr w:rsidR="003B7AC2" w:rsidRPr="007C1DCE" w:rsidTr="00A525B0">
        <w:trPr>
          <w:trHeight w:hRule="exact" w:val="347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0" w:wrap="auto" w:vAnchor="page" w:hAnchor="page" w:x="1118" w:y="97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lastRenderedPageBreak/>
              <w:t>13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0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490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490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490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08.04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0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Второстепен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ные члены предложения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0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0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Понятие о распространен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ных предложениях, о роли второстепенных членов предложения. Наблюдение за второстепенными чле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нами группы подлежащего, группы сказуемого. Упраж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нение в установлении свя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зи между второстепенными и главными членами пред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ложения. Извлечение 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вой информации из учебно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го текста, работа с таблицей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0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понятие о второ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степенных членах пред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ложения как словах, спо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собствующих расши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рению информации о главных членах, пояс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нять, какие признаки ха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рактеризуют второсте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пенные члены предло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жений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0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положитель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ную мотивацию и познавательный ин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терес к изучению языка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0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Синтезировать язы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ковой материал на основе предвари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тельного анализа информации, полу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чать информацию из таблицы, классифи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цировать</w:t>
            </w:r>
          </w:p>
        </w:tc>
      </w:tr>
      <w:tr w:rsidR="003B7AC2" w:rsidRPr="007C1DCE" w:rsidTr="00A525B0">
        <w:trPr>
          <w:trHeight w:hRule="exact" w:val="300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0" w:wrap="auto" w:vAnchor="page" w:hAnchor="page" w:x="1118" w:y="97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13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0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490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490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490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11.04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0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 (раз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бор) простого предложения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0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02" w:h="9490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0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Устный анализ строения (состав членов предложе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ния) простых предложений, графический анализ с опо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рой на памятку. Работа с текстом памятки и следо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вание инструкциям при анализе предложений. Представления о разделах языка (грамматике, синтак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сисе), о простых и сложных предложениях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0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Осуществлять анализ простого предложения с опорой на изученные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знаки предложения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0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богат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ство речевых средств для выра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жения своего отно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шения к окружаю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щему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0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Анализировать, клас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сифицировать языко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вой материал, дейст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вовать по алгоритму, обобщать и приме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нять умения в новой ситуации</w:t>
            </w:r>
          </w:p>
        </w:tc>
      </w:tr>
      <w:tr w:rsidR="003B7AC2" w:rsidRPr="007C1DCE" w:rsidTr="00A525B0">
        <w:trPr>
          <w:trHeight w:hRule="exact" w:val="301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0" w:wrap="auto" w:vAnchor="page" w:hAnchor="page" w:x="1118" w:y="97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38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0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490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490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02" w:h="9490" w:wrap="auto" w:vAnchor="page" w:hAnchor="page" w:x="1118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12.04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0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Связь второ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степенных членов с глав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ными членами предложений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0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0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Знакомство с полным син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таксическим анализом про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стого предложения. Осоз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нание речевой задач и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бор для выражения мыслей и чувств нужных предложе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 по цели высказывания и по строению, наличию определенных второсте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пенных членов. Анализ предложений, составление схемы их строения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0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предложе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 с точки зрения взаи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мосвязи членов предло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0" w:wrap="auto" w:vAnchor="page" w:hAnchor="page" w:x="1118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положитель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ную мотивацию и познавательный ин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терес к изучению языка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02" w:h="9490" w:wrap="auto" w:vAnchor="page" w:hAnchor="page" w:x="1118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Анализировать, уста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навливать взаимо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связи, осуществлять само- и взаимокон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троль</w:t>
            </w:r>
          </w:p>
        </w:tc>
      </w:tr>
    </w:tbl>
    <w:p w:rsidR="003B7AC2" w:rsidRPr="007C1DCE" w:rsidRDefault="003B7AC2" w:rsidP="003B7AC2">
      <w:pPr>
        <w:framePr w:wrap="auto" w:vAnchor="page" w:hAnchor="page" w:x="8285" w:y="10708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6"/>
        <w:gridCol w:w="730"/>
        <w:gridCol w:w="1646"/>
        <w:gridCol w:w="1608"/>
        <w:gridCol w:w="2842"/>
        <w:gridCol w:w="2698"/>
        <w:gridCol w:w="2136"/>
        <w:gridCol w:w="2256"/>
      </w:tblGrid>
      <w:tr w:rsidR="003B7AC2" w:rsidRPr="007C1DCE" w:rsidTr="00A525B0">
        <w:trPr>
          <w:trHeight w:hRule="exact" w:val="301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39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13.04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Сопоставле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состава простых и сложных предложений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</w:t>
            </w: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Отработка умения произ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водить синтаксический анализ (разбор) простых предложений. Углубление представления об ослож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ненных простых и сложных предложениях. Сопостав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ление языковых средств, анализ строения с помо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щью моделей, схем. Рас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пространение мысли в предложениях с помощью второстепенных членов</w:t>
            </w: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понятие о синтак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сисе как разделе грамма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тики, изучающем предло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жения и словосочетания, различать простые и сложные предложения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положитель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ную мотивацию и познавательный ин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терес к изучению языка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Анализировать, сравнивать и клас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сифицировать язы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ковой материал, от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бирать материал в соответствии с зада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нием</w:t>
            </w:r>
          </w:p>
        </w:tc>
      </w:tr>
      <w:tr w:rsidR="003B7AC2" w:rsidRPr="007C1DCE" w:rsidTr="00A525B0">
        <w:trPr>
          <w:trHeight w:hRule="exact" w:val="184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14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14.04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60" w:line="19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Повествова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Повторение признаков и структуры текста-повество-вания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Отличать текст-повество-вание по существенным признакам, делить текст на смысловые части,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ставлять план текста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рече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вой материал, струк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турировать его, пла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нировать личную 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чевую деятельность, отбирать материал в соответствии с задачей</w:t>
            </w: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253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14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15.04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19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Рассуждение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Наблюдение над двумя текстами по одной теме «Отчего идет дождь?». Знакомство со структур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ными частями текста типа рассуждения и их роли (вступительная часть, ос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новное утверждение (те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зис), аргументы (доказа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тельства), вывод)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Отличать текст-рассужде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по существенным признакам, выделять смысловые блоки в соот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ветствии с заданием, строить рассуждение на заданную тему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30" w:lineRule="exact"/>
              <w:ind w:left="128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Соблюдать речевую культуру при обще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Составлять логиче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ское высказывание, устанавливать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чинно-следственные связи, отбирать 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чевой материал в соответствии с задачей</w:t>
            </w:r>
          </w:p>
        </w:tc>
      </w:tr>
      <w:tr w:rsidR="003B7AC2" w:rsidRPr="007C1DCE" w:rsidTr="00A525B0">
        <w:trPr>
          <w:trHeight w:hRule="exact" w:val="209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14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18.04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Наблюдение над способом, средствами развития мыс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ли в текстах типа описания. Сравнение особенностей текстов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Организовать наблюдение над способом, средствами развития мысли в текстах типа описания. Учить ана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лизировать текст (описание куклы из книги Ю. Олеши «Три толстяка»)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Отличать текст-описание, учитывать позицию ав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тора описания, различать смысловые оттенки слов «одета» и «надета»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положитель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ную мотивацию и познавательный ин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терес к изучению языка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99" w:wrap="auto" w:vAnchor="page" w:hAnchor="page" w:x="1113" w:y="96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рече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вой материал, отби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рать материал в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ответствии с зада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чей, классифициро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материал по разным основаниям, строить логические высказывания</w:t>
            </w:r>
          </w:p>
        </w:tc>
      </w:tr>
    </w:tbl>
    <w:p w:rsidR="003B7AC2" w:rsidRPr="007C1DCE" w:rsidRDefault="003B7AC2" w:rsidP="003B7AC2">
      <w:pPr>
        <w:framePr w:wrap="auto" w:vAnchor="page" w:hAnchor="page" w:x="8275" w:y="10708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6"/>
        <w:gridCol w:w="730"/>
        <w:gridCol w:w="1646"/>
        <w:gridCol w:w="1608"/>
        <w:gridCol w:w="2842"/>
        <w:gridCol w:w="2698"/>
        <w:gridCol w:w="2131"/>
        <w:gridCol w:w="2261"/>
      </w:tblGrid>
      <w:tr w:rsidR="003B7AC2" w:rsidRPr="007C1DCE" w:rsidTr="00A525B0">
        <w:trPr>
          <w:trHeight w:hRule="exact" w:val="190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Default="003B7AC2" w:rsidP="00A525B0">
            <w:pPr>
              <w:framePr w:w="14611" w:h="9485" w:wrap="auto" w:vAnchor="page" w:hAnchor="page" w:x="1113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Наблюдение над способом, средствами развития мыс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ли в текстах типа описания. Закрепление о тексте</w:t>
            </w:r>
          </w:p>
          <w:p w:rsidR="003B7AC2" w:rsidRDefault="003B7AC2" w:rsidP="00A525B0">
            <w:pPr>
              <w:framePr w:w="14611" w:h="9485" w:wrap="auto" w:vAnchor="page" w:hAnchor="page" w:x="1113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обобще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ния и систе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матизации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 текстов, определе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типа, темы, основной мысли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Выделять изобразитель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ные средства в тексте- описании, объяснять раз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личия текстов разных 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пов, иметь представление о текстах смешанных типов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Анализировать, сравнивать, обоб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щать, делать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воды, строить логи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ческое высказыва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ние, участвовать в обсуждении, аргу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ментировать свою позицию</w:t>
            </w:r>
          </w:p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151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  <w:t>143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19.04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Подготовка к итоговой контрольной работе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Применение изученных пра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вил при решении орфогра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фических задач. Работа по самоконтролю, взаимоконт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ролю за прочностью усвое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 изученного материала</w:t>
            </w:r>
          </w:p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Осуществлять самоконтроль, взаимоконтроль за прочностью усвоения изученного материала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Применять новые знания и умения в самостоятельной работе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Адекватно оценивать свои возможности</w:t>
            </w:r>
          </w:p>
        </w:tc>
      </w:tr>
      <w:tr w:rsidR="003B7AC2" w:rsidRPr="007C1DCE" w:rsidTr="00A525B0">
        <w:trPr>
          <w:trHeight w:hRule="exact" w:val="198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14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20.04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>Итоговый</w:t>
            </w:r>
          </w:p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>контрольный</w:t>
            </w:r>
          </w:p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>диктант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контроля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Демонстрация уровня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обретенных навыков и умений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Применять изученные правила и алгоритмы дей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ствий в самостоятельной работе, осуществлять са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моконтроль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Использовать изучен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ные правила, способы действий при выпол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нении учебных зада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ний, вносить необхо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димые коррективы в собственные действия по итогам само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проверки</w:t>
            </w:r>
          </w:p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412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14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 и кор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рекция ошибок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анализа и коррекции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Индивидуальная работа с выявленными проблемами, закрепление навыков за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писи слов с орфограммами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свои ошибки, корректировать знания и вносить измене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ния, осуществлять кор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рекцию ошибок по ал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горитму, выполнять зада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 по аналогии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Ориентироваться на понимание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чин личной успеш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ности/ неуспешности в освоении ма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териала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1" w:h="9485" w:wrap="auto" w:vAnchor="page" w:hAnchor="page" w:x="1113" w:y="980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Адекватно восприни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мать аргументирован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ную критику ошибок и учитывать ее в работе над ошибками, плани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ровать собственную коррекционную дея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тельность и действия, необходимые для 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шения орфографиче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ской задачи</w:t>
            </w:r>
          </w:p>
        </w:tc>
      </w:tr>
    </w:tbl>
    <w:p w:rsidR="003B7AC2" w:rsidRPr="007C1DCE" w:rsidRDefault="003B7AC2" w:rsidP="003B7AC2">
      <w:pPr>
        <w:framePr w:wrap="auto" w:vAnchor="page" w:hAnchor="page" w:x="8280" w:y="10708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1"/>
        <w:gridCol w:w="730"/>
        <w:gridCol w:w="1646"/>
        <w:gridCol w:w="1613"/>
        <w:gridCol w:w="2842"/>
        <w:gridCol w:w="2698"/>
        <w:gridCol w:w="2131"/>
        <w:gridCol w:w="2261"/>
      </w:tblGrid>
      <w:tr w:rsidR="003B7AC2" w:rsidRPr="007C1DCE" w:rsidTr="00A525B0">
        <w:trPr>
          <w:trHeight w:hRule="exact" w:val="140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lastRenderedPageBreak/>
              <w:t>14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22.04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Наблюдение над способом, средствами развития мыс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ли в текстах типа описания. Подготовка к сочинению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обобще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ния и систе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матизации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Подготовка к созданию тек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 (описание матрешки). Анализ текстов о мат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решке. Обсуждение вари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антов рассказа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Составлять тексты-описа-ния, соблюдая признаки текста данного типа, ана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лизировать тексты-описания разных жанров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Учитывать цель и ориентиры речевой деятельности, кор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ректно строить рече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вые высказывания, оценивать в соответ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ствии с критериями, адекватно восприни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мать критику, соблю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дать этические пра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вила при оценочном высказывании</w:t>
            </w:r>
          </w:p>
        </w:tc>
      </w:tr>
      <w:tr w:rsidR="003B7AC2" w:rsidRPr="007C1DCE" w:rsidTr="00A525B0">
        <w:trPr>
          <w:trHeight w:hRule="exact" w:val="2078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14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25.04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Обучающее</w:t>
            </w:r>
          </w:p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сочинение</w:t>
            </w:r>
          </w:p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«Любимая</w:t>
            </w:r>
          </w:p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игрушка»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Создание текста об иг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рушке, запись текста с орфографической под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готовкой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Знать особенности по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строения текста-описания, создавать собствен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ные творческие работы на заданную тему, гра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мотно строить высказы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Анализировать,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делять сущест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венные признаки, учитывать ориен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тиры при создании авторского продукта, осуществлять само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контроль и самопро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верку</w:t>
            </w:r>
          </w:p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253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47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26.04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 твор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ческих работ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анализа и коррекции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Подбор критериев и оценка выполненных работ, выяв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ление удачных речевых оборотов, коррекция рече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вых ошибок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30" w:lineRule="exact"/>
              <w:ind w:left="133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Выявлять речевые ошиб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ки, уметь корректировать их, корректно и грамотно строить высказывания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Ориентироваться на понимание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чин личной успеш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ности/ неуспешности в освоении ма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териала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Анализировать, осу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ществлять само- и взаимооценку в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ответствии с крите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риями, вносить кор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рективы, адекватно воспринимать кри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тику, корректно стро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ить оценочное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сказывание</w:t>
            </w:r>
          </w:p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185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48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27.04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Средства язы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 xml:space="preserve">ка и их анализ. </w:t>
            </w: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>Контрольный словарный диктант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Комбиниро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ванный урок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Повторение основных средств (единиц) языка 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рез их изучение в опре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деленных разделах науки о языке (по таблице, данной на форзаце учебника)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Иметь понятие о науке лингвистике и ее струк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туре на доступном уров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не, характеризовать сло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 как лингвистическое понятие с разных языко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вых позиций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28" w:lineRule="exact"/>
              <w:ind w:left="118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Применять правила делового сотрудни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чества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Формулировать во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просы на заданную те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му, корректно строить высказывание, анали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зировать материал таблицы, делать выво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ды, организовывать деятельность в паре</w:t>
            </w:r>
          </w:p>
        </w:tc>
      </w:tr>
      <w:tr w:rsidR="003B7AC2" w:rsidRPr="007C1DCE" w:rsidTr="00A525B0">
        <w:trPr>
          <w:trHeight w:hRule="exact" w:val="1637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49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28.04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Слово и сло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восочетание. Слово как часть речи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обобще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ния и систе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матизации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Повторение общих и отли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чительных признаков средств языка. Повторение строения слов и словосо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четаний, роли главных и дополнительных частей этих единиц</w:t>
            </w:r>
          </w:p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Классифицировать слова по разным основаниям, рассказывать о частях речи по плану, системати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зировать описание частей речи в таблице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богат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ство речевых средств для выра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жения своего отно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шения к окружаю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щему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Организовывать 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боту в паре, исполь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зовать план для уст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ного выступления, анализировать и си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стематизировать языковой материал</w:t>
            </w:r>
          </w:p>
          <w:p w:rsidR="003B7AC2" w:rsidRPr="007C1DCE" w:rsidRDefault="003B7AC2" w:rsidP="00A525B0">
            <w:pPr>
              <w:framePr w:w="14621" w:h="9504" w:wrap="auto" w:vAnchor="page" w:hAnchor="page" w:x="1109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</w:tbl>
    <w:p w:rsidR="003B7AC2" w:rsidRPr="007C1DCE" w:rsidRDefault="003B7AC2" w:rsidP="003B7AC2">
      <w:pPr>
        <w:framePr w:wrap="auto" w:vAnchor="page" w:hAnchor="page" w:x="8289" w:y="10708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6"/>
        <w:gridCol w:w="730"/>
        <w:gridCol w:w="1646"/>
        <w:gridCol w:w="1613"/>
        <w:gridCol w:w="2842"/>
        <w:gridCol w:w="2702"/>
        <w:gridCol w:w="2131"/>
        <w:gridCol w:w="2266"/>
      </w:tblGrid>
      <w:tr w:rsidR="003B7AC2" w:rsidRPr="007C1DCE" w:rsidTr="00A525B0">
        <w:trPr>
          <w:trHeight w:hRule="exact" w:val="1776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lastRenderedPageBreak/>
              <w:t>15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29.04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60" w:line="19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Контрольное</w:t>
            </w:r>
          </w:p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before="60" w:after="0" w:line="19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списывание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контроля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1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Применение навыков вни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мательного чтения и спи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сывания. Проверка уровня графической и орфографи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ческой зоркости. Обобще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сведений о каждой изученной части речи (на основе общего плана)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1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Списывать текст орфогра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фически и пунктуационно грамотно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28" w:lineRule="exact"/>
              <w:ind w:left="119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Адекватно оцени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свои возмож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ности и трудность предлагаемого за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дания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Удерживать цель учебной деятельно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сти, осуществлять текущий и итоговый контроль, адекватно оценивать качество выполнения задания</w:t>
            </w:r>
          </w:p>
        </w:tc>
      </w:tr>
      <w:tr w:rsidR="003B7AC2" w:rsidRPr="007C1DCE" w:rsidTr="00A525B0">
        <w:trPr>
          <w:trHeight w:hRule="exact" w:val="1392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15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03.05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Морфологиче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ский анализ частей речи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обобще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ния и систе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матизации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1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Дать представление о мор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фологическом анализе час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тей речи (частичном). Уп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ражнять в употреблении слов разных частей речи при выражении мыслей и чувств</w:t>
            </w:r>
          </w:p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1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1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части 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чи с точки зрения по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стоянных и непостоянных признаков, роли в пред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ложении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богат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ство речевых средств для выра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жения своего отно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шения к окружаю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щему</w:t>
            </w:r>
          </w:p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Анализировать, сис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тематизировать язы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ковой материал, строить устное рече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вое высказывание</w:t>
            </w:r>
          </w:p>
        </w:tc>
      </w:tr>
      <w:tr w:rsidR="003B7AC2" w:rsidRPr="007C1DCE" w:rsidTr="00A525B0">
        <w:trPr>
          <w:trHeight w:hRule="exact" w:val="1546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15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04.05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Изменение частей речи. Разбор частей речи по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ставу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обобще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ния и систе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матизации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1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Упражнения в употребле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нии в речи слов с разными суффиксами и приставками в соответствии с потребно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стями речевой ситуации. Морфемный анализ слов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1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Рассказывать о частях речи, их постоянных и не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постоянных признаках, роли в предложении, оп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ределять падежные фор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мы существительных, ли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цо глаголов</w:t>
            </w:r>
          </w:p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1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Анализировать, сис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тематизировать язы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ковой материал, строить устное рече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вое высказывание</w:t>
            </w:r>
          </w:p>
        </w:tc>
      </w:tr>
      <w:tr w:rsidR="003B7AC2" w:rsidRPr="007C1DCE" w:rsidTr="00A525B0">
        <w:trPr>
          <w:trHeight w:hRule="exact" w:val="265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15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05.05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28" w:lineRule="exact"/>
              <w:ind w:left="134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Способы обо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значения зву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ков при записи слов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обобще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ния и систе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матизации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1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Обобщение способов дей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ствий при записи слов по слуху, вопреки звучанию (орфоэпическим нормам), по памяти, при употребле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нии разделительных знаков и мягкого знака. Упражне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 в произнесении слов в соответствии с произноси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тельными нормами. Реше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орфографических за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дач при записи слов</w:t>
            </w:r>
          </w:p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1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Объяснять выбор способа проверки орфограммы в слове, подбирать слово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сочетания под схему, чи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тать вслух в соответствии с нормами произношения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богат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ство речевых средств для выра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жения своего отно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шения к окружаю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щему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Ориентироваться в схемах, классифици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ровать языковой ма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териал, организовы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работу в паре</w:t>
            </w:r>
          </w:p>
        </w:tc>
      </w:tr>
      <w:tr w:rsidR="003B7AC2" w:rsidRPr="007C1DCE" w:rsidTr="00A525B0">
        <w:trPr>
          <w:trHeight w:hRule="exact" w:val="2227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15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06.05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Правописание</w:t>
            </w:r>
          </w:p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орфограмм в корне слова.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обобще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ния и систе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матизации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1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Повторение типов орфо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грамм в корне слова и спо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собов их решения (соглас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ные на конце и в середине слова, проверяемые и не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проверяемые безударные гласные). Обобщение спо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собов подбора провероч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ных слов. Классификация орфограмм в корне слова</w:t>
            </w:r>
          </w:p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1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Определять тип орфо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граммы, выбирать способ проверки, подбирать си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нонимы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28" w:lineRule="exact"/>
              <w:ind w:left="119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Адекватно оцени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свои возмож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ности и трудность предлагаемого за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дания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590" w:wrap="auto" w:vAnchor="page" w:hAnchor="page" w:x="1106" w:y="976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и классифицировать речевой материал, строить высказывание-рассуждение</w:t>
            </w:r>
          </w:p>
        </w:tc>
      </w:tr>
    </w:tbl>
    <w:p w:rsidR="003B7AC2" w:rsidRPr="007C1DCE" w:rsidRDefault="003B7AC2" w:rsidP="003B7AC2">
      <w:pPr>
        <w:framePr w:wrap="auto" w:vAnchor="page" w:hAnchor="page" w:x="8273" w:y="10708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1"/>
        <w:gridCol w:w="730"/>
        <w:gridCol w:w="1642"/>
        <w:gridCol w:w="1613"/>
        <w:gridCol w:w="2842"/>
        <w:gridCol w:w="2698"/>
        <w:gridCol w:w="2136"/>
        <w:gridCol w:w="2266"/>
      </w:tblGrid>
      <w:tr w:rsidR="003B7AC2" w:rsidRPr="007C1DCE" w:rsidTr="00A525B0">
        <w:trPr>
          <w:trHeight w:hRule="exact" w:val="209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lastRenderedPageBreak/>
              <w:t>15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10.05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Использова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обобщен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ного способа проверки без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ударных глас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ных в других частях слова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обобще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ния и систе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матизации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Обобщение местоположения гласных в слове, когда можно использовать обобщенный способ действия - без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ударный проверяю ударным. Работа с таблицей и исполь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зование ее для справки, груп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пировка слов по орфо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граммам гласных</w:t>
            </w: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Определять тип орфо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граммы, классифицировать орфограмму по месту в слове и типу проверки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и классифицировать языковой материал по разным основа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ниям, работать с таблицей</w:t>
            </w:r>
          </w:p>
        </w:tc>
      </w:tr>
      <w:tr w:rsidR="003B7AC2" w:rsidRPr="007C1DCE" w:rsidTr="00A525B0">
        <w:trPr>
          <w:trHeight w:hRule="exact" w:val="300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15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11.05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Решение 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фографиче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ских задач при записи пред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ложений и текстов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обобще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ния и систе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матизации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Обобщение способов про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верки парных звонких и глу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хих согласных, непроиз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носимых согласных, удво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енных согласных. Поиск 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фограмм в словах звучащего текста, определение их типа и использование нужного способа решения орфогра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фических задач. Осуществ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ление самоконтроля в про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цессе записи и ее проверки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Использовать правила проверки орфограмм в речевой деятельности, устно орфографически комментировать запись предложений и текстов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Анализировать, де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лать выводы, объяс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нять свои действия, использовать алго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ритм при решении орфографических задач</w:t>
            </w:r>
          </w:p>
        </w:tc>
      </w:tr>
      <w:tr w:rsidR="003B7AC2" w:rsidRPr="007C1DCE" w:rsidTr="00A525B0">
        <w:trPr>
          <w:trHeight w:hRule="exact" w:val="1618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157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12.05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>Проверочная</w:t>
            </w: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>работа.</w:t>
            </w: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19"/>
                <w:szCs w:val="19"/>
                <w:lang w:eastAsia="ru-RU"/>
              </w:rPr>
              <w:t>Тестирование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контроля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34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Проверка уровня сформи-рованности предметных и метапредметных умений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Отвечать на вопросы по пройденному материалу в тестовой форме, осуще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ствлять выбор пра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вильного ответа с опорой на изученные правила и алгоритмы действий</w:t>
            </w: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30" w:lineRule="exact"/>
              <w:ind w:left="122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Адекватно оцени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свои возмож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ности и трудность предлагаемого за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дания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Осуществлять выбор задания в соответст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вии с критериями, контролировать свои действия, осуществ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лять взаимопомощь</w:t>
            </w: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278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58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13.05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33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 и кор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рекция ошибок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анализа и коррекции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 причин ошибок и использование способов их исправления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свои ошибки, корректировать знания и вносить измене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ния, осуществлять кор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рекцию ошибок по ал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горитму, выполнять зада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 по аналогии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Ориентироваться на понимание при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чин личной успеш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ности/ неуспешности в освоении ма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териала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Адекватно восприни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мать аргументиро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ванную критику оши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бок и учитывать ее в работе над ошибка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ми, планировать собственную коррек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ционную дея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тельность и дейст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вия, необходимые для решения орфо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графической задачи</w:t>
            </w: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26" w:h="9494" w:wrap="auto" w:vAnchor="page" w:hAnchor="page" w:x="1106" w:y="971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</w:tbl>
    <w:p w:rsidR="003B7AC2" w:rsidRPr="007C1DCE" w:rsidRDefault="003B7AC2" w:rsidP="003B7AC2">
      <w:pPr>
        <w:framePr w:wrap="auto" w:vAnchor="page" w:hAnchor="page" w:x="8268" w:y="10708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1"/>
        <w:gridCol w:w="730"/>
        <w:gridCol w:w="1646"/>
        <w:gridCol w:w="1613"/>
        <w:gridCol w:w="2842"/>
        <w:gridCol w:w="2698"/>
        <w:gridCol w:w="2131"/>
        <w:gridCol w:w="2256"/>
      </w:tblGrid>
      <w:tr w:rsidR="003B7AC2" w:rsidRPr="007C1DCE" w:rsidTr="00A525B0">
        <w:trPr>
          <w:trHeight w:hRule="exact" w:val="186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190" w:lineRule="exact"/>
              <w:ind w:left="2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  <w:lastRenderedPageBreak/>
              <w:t>159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16.05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Особенности предложения и теста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b/>
                <w:bCs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обобще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ния и систе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матизации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Сопоставление словосоче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таний и предложений как единиц синтаксиса. Письмо под диктовку текста с по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следующим анализом предложений по членам предложения, выявления связи между ними</w:t>
            </w:r>
          </w:p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Рассказывать об особен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ностях строения предло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жения и текста, распро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странять предложения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богат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ство речевых средств для выра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жения своего отно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шения к окружаю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щему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и обобщать речевой материал, работать с таблицей, строить логическое речевое высказывание</w:t>
            </w:r>
          </w:p>
        </w:tc>
      </w:tr>
      <w:tr w:rsidR="003B7AC2" w:rsidRPr="007C1DCE" w:rsidTr="00A525B0">
        <w:trPr>
          <w:trHeight w:hRule="exact" w:val="208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190" w:lineRule="exact"/>
              <w:ind w:left="2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16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17.05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Распростра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няем мысли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b/>
                <w:bCs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обобще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ния и систе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матизации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Актуализировать поиск средств, с помощью кото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рых можно распространять мысли (второстепенные члены предложения, части текста). Учить читать мате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риал таблицы (с. 120) и употреблять эти средства в речевой практике</w:t>
            </w:r>
          </w:p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Наблюдать и делать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воды о строении текста, распространять предло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жения с опорой на схему, различать тексты по типу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богат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ство речевых средств для выра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жения своего отно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шения к окружаю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щему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Наблюдать, анализи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ровать и делать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воды, ориентиро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ваться в символьно-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знаковом материале, объяснять свои дей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ствия и аргументи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ровать позицию</w:t>
            </w:r>
          </w:p>
        </w:tc>
      </w:tr>
      <w:tr w:rsidR="003B7AC2" w:rsidRPr="007C1DCE" w:rsidTr="00A525B0">
        <w:trPr>
          <w:trHeight w:hRule="exact" w:val="1618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190" w:lineRule="exact"/>
              <w:ind w:left="2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  <w:t>161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13.05</w:t>
            </w:r>
          </w:p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18.05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Распростра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няем мысли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b/>
                <w:bCs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обобще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ния и систе</w:t>
            </w: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softHyphen/>
              <w:t>матизации знаний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Выборочное списывание. Проверка уровня сформи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рованности графической зоркости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текст, де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лить текст на смысловые части, определять тип, тему и основную мысль текста, записывать текст- рассуждение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Анализировать, структурировать ре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чевой материал, грамотно строить вы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сказывания, осуще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ствлять самокон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троль</w:t>
            </w:r>
          </w:p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277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190" w:lineRule="exact"/>
              <w:ind w:left="2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16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19.05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Подготовка к изложению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b/>
                <w:bCs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b/>
                <w:bCs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Учить прогнозировать со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держание текста по его за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головку, плану («Любопыт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ные»). Решение лингвисти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ческих задач по тексту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Прогнозировать содержа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текста по заголовку, автору, плану, использо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 план текста для уст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ного пересказа, выбирать в тексте ключевые слова, слова с орфограммами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практи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ческую значимость изучения русского языка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язы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ковой материал, планировать дея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тельность, пользо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ваться памяткой, действовать по алго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ритму, осуществлять промежуточный и итоговый самокон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троль, получать ин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формацию из раз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личных источников</w:t>
            </w:r>
          </w:p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  <w:tr w:rsidR="003B7AC2" w:rsidRPr="007C1DCE" w:rsidTr="00A525B0">
        <w:trPr>
          <w:trHeight w:hRule="exact" w:val="1176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190" w:lineRule="exact"/>
              <w:ind w:left="2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16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1DC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20.05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Изложение</w:t>
            </w:r>
          </w:p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«Любопыт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ные»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</w:t>
            </w:r>
          </w:p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комплексного применения знаний и умений</w:t>
            </w:r>
          </w:p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Письменный пересказ тек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ста по готовому плану и опорным словам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Письменно излагать текст по уточненному плану и опорным словам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B7AC2" w:rsidRDefault="003B7AC2" w:rsidP="00A525B0">
            <w:pPr>
              <w:framePr w:w="14616" w:h="9514" w:wrap="auto" w:vAnchor="page" w:hAnchor="page" w:x="1111" w:y="97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Осознавать богатство речевых средств для выражения своего от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ношения к окружаю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щему</w:t>
            </w:r>
          </w:p>
          <w:p w:rsidR="003B7AC2" w:rsidRDefault="003B7AC2" w:rsidP="00A525B0">
            <w:pPr>
              <w:framePr w:w="14616" w:h="9514" w:wrap="auto" w:vAnchor="page" w:hAnchor="page" w:x="1111" w:y="97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Default="003B7AC2" w:rsidP="00A525B0">
            <w:pPr>
              <w:framePr w:w="14616" w:h="9514" w:wrap="auto" w:vAnchor="page" w:hAnchor="page" w:x="1111" w:y="97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AC2" w:rsidRPr="007C1DCE" w:rsidRDefault="003B7AC2" w:rsidP="00A525B0">
            <w:pPr>
              <w:framePr w:w="14616" w:h="9514" w:wrap="auto" w:vAnchor="page" w:hAnchor="page" w:x="1111" w:y="974"/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Грамотно строить высказывание, осу</w:t>
            </w:r>
            <w:r w:rsidRPr="007C1DCE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ществлять текущий и итоговый контроль</w:t>
            </w:r>
          </w:p>
        </w:tc>
      </w:tr>
    </w:tbl>
    <w:p w:rsidR="003B7AC2" w:rsidRPr="007C1DCE" w:rsidRDefault="003B7AC2" w:rsidP="003B7AC2">
      <w:pPr>
        <w:framePr w:wrap="auto" w:vAnchor="page" w:hAnchor="page" w:x="8292" w:y="10715"/>
        <w:widowControl w:val="0"/>
        <w:spacing w:after="0" w:line="300" w:lineRule="exact"/>
        <w:ind w:left="40"/>
        <w:rPr>
          <w:rFonts w:ascii="Times New Roman" w:hAnsi="Times New Roman" w:cs="Times New Roman"/>
          <w:b/>
          <w:bCs/>
          <w:spacing w:val="1"/>
          <w:sz w:val="30"/>
          <w:szCs w:val="30"/>
          <w:lang w:eastAsia="ru-RU"/>
        </w:rPr>
      </w:pPr>
      <w:r w:rsidRPr="007C1DCE">
        <w:rPr>
          <w:rFonts w:ascii="Times New Roman" w:hAnsi="Times New Roman" w:cs="Times New Roman"/>
          <w:b/>
          <w:bCs/>
          <w:color w:val="000000"/>
          <w:spacing w:val="3"/>
          <w:sz w:val="30"/>
          <w:szCs w:val="30"/>
          <w:lang w:eastAsia="ru-RU"/>
        </w:rPr>
        <w:t>54</w:t>
      </w:r>
    </w:p>
    <w:p w:rsidR="003B7AC2" w:rsidRPr="007C1DCE" w:rsidRDefault="003B7AC2" w:rsidP="003B7AC2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  <w:sectPr w:rsidR="003B7AC2" w:rsidRPr="007C1DCE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3B7AC2" w:rsidRDefault="003B7AC2" w:rsidP="003B7AC2">
      <w:pPr>
        <w:spacing w:after="0" w:line="240" w:lineRule="auto"/>
        <w:ind w:right="52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720"/>
        <w:gridCol w:w="1620"/>
        <w:gridCol w:w="1620"/>
        <w:gridCol w:w="2880"/>
        <w:gridCol w:w="2700"/>
        <w:gridCol w:w="2160"/>
        <w:gridCol w:w="2340"/>
      </w:tblGrid>
      <w:tr w:rsidR="003B7AC2" w:rsidTr="00A525B0">
        <w:tc>
          <w:tcPr>
            <w:tcW w:w="720" w:type="dxa"/>
          </w:tcPr>
          <w:p w:rsidR="003B7AC2" w:rsidRPr="00020CCA" w:rsidRDefault="003B7AC2" w:rsidP="00A525B0">
            <w:pPr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16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20" w:type="dxa"/>
          </w:tcPr>
          <w:p w:rsidR="003B7AC2" w:rsidRPr="00020CCA" w:rsidRDefault="003B7AC2" w:rsidP="00A525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020CCA" w:rsidRDefault="003B7AC2" w:rsidP="00A525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020CCA" w:rsidRDefault="003B7AC2" w:rsidP="00A525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020CCA" w:rsidRDefault="003B7AC2" w:rsidP="00A525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0CC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23.05</w:t>
            </w:r>
          </w:p>
        </w:tc>
        <w:tc>
          <w:tcPr>
            <w:tcW w:w="1620" w:type="dxa"/>
          </w:tcPr>
          <w:p w:rsidR="003B7AC2" w:rsidRPr="00020CCA" w:rsidRDefault="003B7AC2" w:rsidP="00A525B0">
            <w:pPr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Редактирова</w:t>
            </w: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ние изложения</w:t>
            </w:r>
          </w:p>
        </w:tc>
        <w:tc>
          <w:tcPr>
            <w:tcW w:w="1620" w:type="dxa"/>
          </w:tcPr>
          <w:p w:rsidR="003B7AC2" w:rsidRPr="00020CCA" w:rsidRDefault="003B7AC2" w:rsidP="00A525B0">
            <w:pPr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b/>
                <w:bCs/>
                <w:spacing w:val="-4"/>
                <w:sz w:val="21"/>
                <w:szCs w:val="21"/>
                <w:lang w:eastAsia="ru-RU"/>
              </w:rPr>
            </w:pPr>
            <w:r w:rsidRPr="00020CCA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анализа и коррекции</w:t>
            </w:r>
          </w:p>
        </w:tc>
        <w:tc>
          <w:tcPr>
            <w:tcW w:w="2880" w:type="dxa"/>
          </w:tcPr>
          <w:p w:rsidR="003B7AC2" w:rsidRPr="00020CCA" w:rsidRDefault="003B7AC2" w:rsidP="00A525B0">
            <w:pPr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Оценка выполненных ра</w:t>
            </w: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бот, выявление удачных речевых оборотов, коррек</w:t>
            </w: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ция речевых ошибок</w:t>
            </w:r>
          </w:p>
        </w:tc>
        <w:tc>
          <w:tcPr>
            <w:tcW w:w="2700" w:type="dxa"/>
          </w:tcPr>
          <w:p w:rsidR="003B7AC2" w:rsidRPr="00020CCA" w:rsidRDefault="003B7AC2" w:rsidP="00A525B0">
            <w:pPr>
              <w:widowControl w:val="0"/>
              <w:spacing w:after="0" w:line="228" w:lineRule="exact"/>
              <w:ind w:left="128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Выявлять речевые ошиб</w:t>
            </w: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ки, уметь корректировать их, корректно и грамотно строить высказывания</w:t>
            </w:r>
          </w:p>
        </w:tc>
        <w:tc>
          <w:tcPr>
            <w:tcW w:w="2160" w:type="dxa"/>
          </w:tcPr>
          <w:p w:rsidR="003B7AC2" w:rsidRPr="00020CCA" w:rsidRDefault="003B7AC2" w:rsidP="00A525B0">
            <w:pPr>
              <w:widowControl w:val="0"/>
              <w:spacing w:after="0" w:line="228" w:lineRule="exact"/>
              <w:ind w:left="123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Ориентироваться на понимание при</w:t>
            </w: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чин личной успеш</w:t>
            </w: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ности / неуспешности в освоении ма</w:t>
            </w: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териала</w:t>
            </w:r>
          </w:p>
        </w:tc>
        <w:tc>
          <w:tcPr>
            <w:tcW w:w="2340" w:type="dxa"/>
          </w:tcPr>
          <w:p w:rsidR="003B7AC2" w:rsidRPr="00020CCA" w:rsidRDefault="003B7AC2" w:rsidP="00A525B0">
            <w:pPr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Анализировать, осу</w:t>
            </w: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ществлять само- и взаимооценку в со</w:t>
            </w: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ответствии с крите</w:t>
            </w: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риями, вносить кор</w:t>
            </w: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рективы, адекватно воспринимать кри</w:t>
            </w: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тику, корректно стро</w:t>
            </w: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ить оценочное вы</w:t>
            </w: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сказывание</w:t>
            </w:r>
          </w:p>
        </w:tc>
      </w:tr>
      <w:tr w:rsidR="003B7AC2" w:rsidTr="00A525B0">
        <w:tc>
          <w:tcPr>
            <w:tcW w:w="720" w:type="dxa"/>
          </w:tcPr>
          <w:p w:rsidR="003B7AC2" w:rsidRPr="00020CCA" w:rsidRDefault="003B7AC2" w:rsidP="00A525B0">
            <w:pPr>
              <w:widowControl w:val="0"/>
              <w:spacing w:after="0" w:line="190" w:lineRule="exact"/>
              <w:ind w:left="20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16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720" w:type="dxa"/>
          </w:tcPr>
          <w:p w:rsidR="003B7AC2" w:rsidRPr="00020CCA" w:rsidRDefault="003B7AC2" w:rsidP="00A525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020CCA" w:rsidRDefault="003B7AC2" w:rsidP="00A525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020CCA" w:rsidRDefault="003B7AC2" w:rsidP="00A525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:rsidR="003B7AC2" w:rsidRPr="00020CCA" w:rsidRDefault="003B7AC2" w:rsidP="00A525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0CC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24.05</w:t>
            </w:r>
          </w:p>
        </w:tc>
        <w:tc>
          <w:tcPr>
            <w:tcW w:w="1620" w:type="dxa"/>
          </w:tcPr>
          <w:p w:rsidR="003B7AC2" w:rsidRPr="00020CCA" w:rsidRDefault="003B7AC2" w:rsidP="00A525B0">
            <w:pPr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 и кор</w:t>
            </w: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рекция ошибок</w:t>
            </w:r>
          </w:p>
        </w:tc>
        <w:tc>
          <w:tcPr>
            <w:tcW w:w="1620" w:type="dxa"/>
          </w:tcPr>
          <w:p w:rsidR="003B7AC2" w:rsidRPr="00020CCA" w:rsidRDefault="003B7AC2" w:rsidP="00A525B0">
            <w:pPr>
              <w:widowControl w:val="0"/>
              <w:spacing w:after="0" w:line="230" w:lineRule="exact"/>
              <w:ind w:left="120"/>
              <w:rPr>
                <w:rFonts w:ascii="Times New Roman" w:hAnsi="Times New Roman" w:cs="Times New Roman"/>
                <w:b/>
                <w:bCs/>
                <w:spacing w:val="-4"/>
                <w:sz w:val="21"/>
                <w:szCs w:val="21"/>
                <w:lang w:eastAsia="ru-RU"/>
              </w:rPr>
            </w:pPr>
            <w:r w:rsidRPr="00020CCA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9"/>
                <w:szCs w:val="19"/>
                <w:lang w:eastAsia="ru-RU"/>
              </w:rPr>
              <w:t>Урок анализа и коррекции</w:t>
            </w:r>
          </w:p>
        </w:tc>
        <w:tc>
          <w:tcPr>
            <w:tcW w:w="2880" w:type="dxa"/>
          </w:tcPr>
          <w:p w:rsidR="003B7AC2" w:rsidRPr="00020CCA" w:rsidRDefault="003B7AC2" w:rsidP="00A525B0">
            <w:pPr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Выявление и разбор за</w:t>
            </w: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труднений, коррекция ор</w:t>
            </w: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фографических ошибок</w:t>
            </w:r>
          </w:p>
        </w:tc>
        <w:tc>
          <w:tcPr>
            <w:tcW w:w="2700" w:type="dxa"/>
          </w:tcPr>
          <w:p w:rsidR="003B7AC2" w:rsidRPr="00020CCA" w:rsidRDefault="003B7AC2" w:rsidP="00A525B0">
            <w:pPr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Анализировать свои ошибки, корректировать знания и вносить измене</w:t>
            </w: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ния, осуществлять кор</w:t>
            </w: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рекцию ошибок по ал</w:t>
            </w: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горитму, выполнять зада</w:t>
            </w: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ния по аналогии</w:t>
            </w:r>
          </w:p>
        </w:tc>
        <w:tc>
          <w:tcPr>
            <w:tcW w:w="2160" w:type="dxa"/>
          </w:tcPr>
          <w:p w:rsidR="003B7AC2" w:rsidRPr="00020CCA" w:rsidRDefault="003B7AC2" w:rsidP="00A525B0">
            <w:pPr>
              <w:widowControl w:val="0"/>
              <w:spacing w:after="0" w:line="228" w:lineRule="exact"/>
              <w:ind w:left="123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Ориентироваться на понимание при</w:t>
            </w: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чин личной успеш</w:t>
            </w: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ности/ неуспешности в освоении ма</w:t>
            </w: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териала</w:t>
            </w:r>
          </w:p>
        </w:tc>
        <w:tc>
          <w:tcPr>
            <w:tcW w:w="2340" w:type="dxa"/>
          </w:tcPr>
          <w:p w:rsidR="003B7AC2" w:rsidRPr="00020CCA" w:rsidRDefault="003B7AC2" w:rsidP="00A525B0">
            <w:pPr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t>Адекватно восприни</w:t>
            </w: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мать аргументиро</w:t>
            </w: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ванную критику оши</w:t>
            </w: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бок и учитывать ее в работе над ошибка</w:t>
            </w: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ми, планировать собственную коррек</w:t>
            </w: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ционную дея</w:t>
            </w: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тельность и дейст</w:t>
            </w: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вия, необходимые для решения учеб</w:t>
            </w:r>
            <w:r w:rsidRPr="00020CCA"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  <w:softHyphen/>
              <w:t>ной задачи</w:t>
            </w:r>
          </w:p>
          <w:p w:rsidR="003B7AC2" w:rsidRPr="00020CCA" w:rsidRDefault="003B7AC2" w:rsidP="00A525B0">
            <w:pPr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020CCA" w:rsidRDefault="003B7AC2" w:rsidP="00A525B0">
            <w:pPr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color w:val="000000"/>
                <w:spacing w:val="-4"/>
                <w:sz w:val="19"/>
                <w:szCs w:val="19"/>
                <w:lang w:eastAsia="ru-RU"/>
              </w:rPr>
            </w:pPr>
          </w:p>
          <w:p w:rsidR="003B7AC2" w:rsidRPr="00020CCA" w:rsidRDefault="003B7AC2" w:rsidP="00A525B0">
            <w:pPr>
              <w:widowControl w:val="0"/>
              <w:spacing w:after="0" w:line="228" w:lineRule="exact"/>
              <w:ind w:left="120"/>
              <w:rPr>
                <w:rFonts w:ascii="Times New Roman" w:hAnsi="Times New Roman" w:cs="Times New Roman"/>
                <w:spacing w:val="-4"/>
                <w:sz w:val="21"/>
                <w:szCs w:val="21"/>
                <w:lang w:eastAsia="ru-RU"/>
              </w:rPr>
            </w:pPr>
          </w:p>
        </w:tc>
      </w:tr>
    </w:tbl>
    <w:p w:rsidR="003B7AC2" w:rsidRDefault="003B7AC2" w:rsidP="003B7AC2">
      <w:pPr>
        <w:spacing w:after="0" w:line="240" w:lineRule="auto"/>
        <w:ind w:right="52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B7AC2" w:rsidRDefault="003B7AC2" w:rsidP="003B7AC2">
      <w:pPr>
        <w:spacing w:after="0" w:line="240" w:lineRule="auto"/>
        <w:ind w:right="52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B7AC2" w:rsidRPr="00881B59" w:rsidRDefault="003B7AC2" w:rsidP="003B7A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соответствии с годовым календарным графиком, расписанием учебных занятий и постановлением Правительства о переносе выходных дней программа будет реализована за 165 часов</w:t>
      </w:r>
      <w:r w:rsidRPr="00881B5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праздничными днями: 22.02.2016, 23.02.2016, 07.03.2016, 08.03.2016, 02.05.2016, 03.05.2016, 09.05.2016.</w:t>
      </w:r>
    </w:p>
    <w:p w:rsidR="000C5BDD" w:rsidRDefault="000C5BDD"/>
    <w:sectPr w:rsidR="000C5BDD" w:rsidSect="003B7AC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</w:abstractNum>
  <w:abstractNum w:abstractNumId="7">
    <w:nsid w:val="0000000F"/>
    <w:multiLevelType w:val="multilevel"/>
    <w:tmpl w:val="0000000E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</w:abstractNum>
  <w:abstractNum w:abstractNumId="8">
    <w:nsid w:val="00000011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</w:abstractNum>
  <w:abstractNum w:abstractNumId="9">
    <w:nsid w:val="00000013"/>
    <w:multiLevelType w:val="multilevel"/>
    <w:tmpl w:val="00000012"/>
    <w:lvl w:ilvl="0">
      <w:start w:val="2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1">
      <w:start w:val="2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2">
      <w:start w:val="2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3">
      <w:start w:val="2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4">
      <w:start w:val="2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5">
      <w:start w:val="2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6">
      <w:start w:val="2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7">
      <w:start w:val="2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8">
      <w:start w:val="2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</w:abstractNum>
  <w:abstractNum w:abstractNumId="10">
    <w:nsid w:val="00000015"/>
    <w:multiLevelType w:val="multilevel"/>
    <w:tmpl w:val="00000014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</w:abstractNum>
  <w:abstractNum w:abstractNumId="11">
    <w:nsid w:val="00000017"/>
    <w:multiLevelType w:val="multilevel"/>
    <w:tmpl w:val="00000016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</w:abstractNum>
  <w:abstractNum w:abstractNumId="12">
    <w:nsid w:val="00000019"/>
    <w:multiLevelType w:val="multilevel"/>
    <w:tmpl w:val="00000018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</w:abstractNum>
  <w:abstractNum w:abstractNumId="13">
    <w:nsid w:val="0000001B"/>
    <w:multiLevelType w:val="multilevel"/>
    <w:tmpl w:val="0000001A"/>
    <w:lvl w:ilvl="0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</w:abstractNum>
  <w:abstractNum w:abstractNumId="14">
    <w:nsid w:val="0000001D"/>
    <w:multiLevelType w:val="multilevel"/>
    <w:tmpl w:val="0000001C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</w:abstractNum>
  <w:abstractNum w:abstractNumId="15">
    <w:nsid w:val="0000001F"/>
    <w:multiLevelType w:val="multilevel"/>
    <w:tmpl w:val="0000001E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</w:abstractNum>
  <w:abstractNum w:abstractNumId="16">
    <w:nsid w:val="00000021"/>
    <w:multiLevelType w:val="multilevel"/>
    <w:tmpl w:val="00000020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</w:abstractNum>
  <w:abstractNum w:abstractNumId="17">
    <w:nsid w:val="00000023"/>
    <w:multiLevelType w:val="multilevel"/>
    <w:tmpl w:val="00000022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</w:abstractNum>
  <w:abstractNum w:abstractNumId="18">
    <w:nsid w:val="00000025"/>
    <w:multiLevelType w:val="multilevel"/>
    <w:tmpl w:val="00000024"/>
    <w:lvl w:ilvl="0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</w:abstractNum>
  <w:abstractNum w:abstractNumId="19">
    <w:nsid w:val="00000027"/>
    <w:multiLevelType w:val="multilevel"/>
    <w:tmpl w:val="00000026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</w:abstractNum>
  <w:abstractNum w:abstractNumId="20">
    <w:nsid w:val="00000029"/>
    <w:multiLevelType w:val="multilevel"/>
    <w:tmpl w:val="00000028"/>
    <w:lvl w:ilvl="0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</w:abstractNum>
  <w:abstractNum w:abstractNumId="21">
    <w:nsid w:val="0000002B"/>
    <w:multiLevelType w:val="multilevel"/>
    <w:tmpl w:val="0000002A"/>
    <w:lvl w:ilvl="0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</w:abstractNum>
  <w:abstractNum w:abstractNumId="22">
    <w:nsid w:val="0000002D"/>
    <w:multiLevelType w:val="multilevel"/>
    <w:tmpl w:val="0000002C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</w:abstractNum>
  <w:abstractNum w:abstractNumId="23">
    <w:nsid w:val="0000002F"/>
    <w:multiLevelType w:val="multilevel"/>
    <w:tmpl w:val="0000002E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</w:abstractNum>
  <w:abstractNum w:abstractNumId="24">
    <w:nsid w:val="00000031"/>
    <w:multiLevelType w:val="multilevel"/>
    <w:tmpl w:val="00000030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</w:abstractNum>
  <w:abstractNum w:abstractNumId="25">
    <w:nsid w:val="00000033"/>
    <w:multiLevelType w:val="multilevel"/>
    <w:tmpl w:val="00000032"/>
    <w:lvl w:ilvl="0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</w:abstractNum>
  <w:abstractNum w:abstractNumId="26">
    <w:nsid w:val="00000035"/>
    <w:multiLevelType w:val="multilevel"/>
    <w:tmpl w:val="00000034"/>
    <w:lvl w:ilvl="0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</w:abstractNum>
  <w:abstractNum w:abstractNumId="27">
    <w:nsid w:val="00000037"/>
    <w:multiLevelType w:val="multilevel"/>
    <w:tmpl w:val="00000036"/>
    <w:lvl w:ilvl="0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</w:abstractNum>
  <w:abstractNum w:abstractNumId="28">
    <w:nsid w:val="00000039"/>
    <w:multiLevelType w:val="multilevel"/>
    <w:tmpl w:val="00000038"/>
    <w:lvl w:ilvl="0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</w:abstractNum>
  <w:abstractNum w:abstractNumId="29">
    <w:nsid w:val="0000003B"/>
    <w:multiLevelType w:val="multilevel"/>
    <w:tmpl w:val="0000003A"/>
    <w:lvl w:ilvl="0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</w:abstractNum>
  <w:abstractNum w:abstractNumId="30">
    <w:nsid w:val="0000003D"/>
    <w:multiLevelType w:val="multilevel"/>
    <w:tmpl w:val="0000003C"/>
    <w:lvl w:ilvl="0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9"/>
        <w:szCs w:val="19"/>
        <w:u w:val="none"/>
      </w:rPr>
    </w:lvl>
  </w:abstractNum>
  <w:abstractNum w:abstractNumId="31">
    <w:nsid w:val="0000003F"/>
    <w:multiLevelType w:val="multilevel"/>
    <w:tmpl w:val="0000003E"/>
    <w:lvl w:ilvl="0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1"/>
        <w:szCs w:val="21"/>
        <w:u w:val="none"/>
      </w:rPr>
    </w:lvl>
  </w:abstractNum>
  <w:abstractNum w:abstractNumId="32">
    <w:nsid w:val="00000041"/>
    <w:multiLevelType w:val="multilevel"/>
    <w:tmpl w:val="00000040"/>
    <w:lvl w:ilvl="0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</w:rPr>
    </w:lvl>
  </w:abstractNum>
  <w:abstractNum w:abstractNumId="33">
    <w:nsid w:val="027B53B0"/>
    <w:multiLevelType w:val="hybridMultilevel"/>
    <w:tmpl w:val="7708F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2B4E0716"/>
    <w:multiLevelType w:val="hybridMultilevel"/>
    <w:tmpl w:val="26480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3FEA3B9C"/>
    <w:multiLevelType w:val="hybridMultilevel"/>
    <w:tmpl w:val="0824D22A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41051DA3"/>
    <w:multiLevelType w:val="hybridMultilevel"/>
    <w:tmpl w:val="6A967CDE"/>
    <w:lvl w:ilvl="0" w:tplc="C6F8C1B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8C6231B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BB900C3C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02F588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E93AD392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3300127E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BB66F8E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2230F6F8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4A68FABA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77FA7559"/>
    <w:multiLevelType w:val="hybridMultilevel"/>
    <w:tmpl w:val="48FC45B2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num w:numId="1">
    <w:abstractNumId w:val="36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7"/>
  </w:num>
  <w:num w:numId="36">
    <w:abstractNumId w:val="35"/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drawingGridHorizontalSpacing w:val="110"/>
  <w:displayHorizontalDrawingGridEvery w:val="2"/>
  <w:characterSpacingControl w:val="doNotCompress"/>
  <w:compat/>
  <w:rsids>
    <w:rsidRoot w:val="003B7AC2"/>
    <w:rsid w:val="000C5BDD"/>
    <w:rsid w:val="003B7AC2"/>
    <w:rsid w:val="004553CD"/>
    <w:rsid w:val="00CB5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C2"/>
    <w:rPr>
      <w:rFonts w:ascii="Calibri" w:eastAsia="Calibri" w:hAnsi="Calibri" w:cs="Calibri"/>
    </w:rPr>
  </w:style>
  <w:style w:type="paragraph" w:styleId="7">
    <w:name w:val="heading 7"/>
    <w:basedOn w:val="a"/>
    <w:next w:val="a"/>
    <w:link w:val="70"/>
    <w:uiPriority w:val="99"/>
    <w:qFormat/>
    <w:rsid w:val="003B7AC2"/>
    <w:pPr>
      <w:keepNext/>
      <w:spacing w:after="0"/>
      <w:jc w:val="center"/>
      <w:outlineLvl w:val="6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3B7AC2"/>
    <w:rPr>
      <w:rFonts w:ascii="Calibri" w:eastAsia="Times New Roman" w:hAnsi="Calibri" w:cs="Calibri"/>
      <w:sz w:val="24"/>
      <w:szCs w:val="24"/>
    </w:rPr>
  </w:style>
  <w:style w:type="table" w:styleId="a3">
    <w:name w:val="Table Grid"/>
    <w:basedOn w:val="a1"/>
    <w:uiPriority w:val="99"/>
    <w:rsid w:val="003B7AC2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3B7AC2"/>
    <w:pPr>
      <w:spacing w:after="0" w:line="360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3B7AC2"/>
    <w:rPr>
      <w:rFonts w:ascii="Calibri" w:eastAsia="Calibri" w:hAnsi="Calibri" w:cs="Calibri"/>
      <w:sz w:val="20"/>
      <w:szCs w:val="20"/>
    </w:rPr>
  </w:style>
  <w:style w:type="paragraph" w:styleId="a6">
    <w:name w:val="footer"/>
    <w:basedOn w:val="a"/>
    <w:link w:val="a7"/>
    <w:uiPriority w:val="99"/>
    <w:rsid w:val="003B7AC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3B7AC2"/>
    <w:rPr>
      <w:rFonts w:ascii="Calibri" w:eastAsia="Calibri" w:hAnsi="Calibri" w:cs="Calibri"/>
      <w:sz w:val="20"/>
      <w:szCs w:val="20"/>
    </w:rPr>
  </w:style>
  <w:style w:type="character" w:customStyle="1" w:styleId="a8">
    <w:name w:val="Название Знак"/>
    <w:link w:val="a9"/>
    <w:uiPriority w:val="99"/>
    <w:locked/>
    <w:rsid w:val="003B7AC2"/>
    <w:rPr>
      <w:b/>
      <w:bCs/>
      <w:sz w:val="24"/>
      <w:szCs w:val="24"/>
    </w:rPr>
  </w:style>
  <w:style w:type="paragraph" w:styleId="a9">
    <w:name w:val="Title"/>
    <w:basedOn w:val="a"/>
    <w:link w:val="a8"/>
    <w:uiPriority w:val="99"/>
    <w:qFormat/>
    <w:rsid w:val="003B7AC2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z w:val="24"/>
      <w:szCs w:val="24"/>
    </w:rPr>
  </w:style>
  <w:style w:type="character" w:customStyle="1" w:styleId="1">
    <w:name w:val="Название Знак1"/>
    <w:basedOn w:val="a0"/>
    <w:link w:val="a9"/>
    <w:uiPriority w:val="99"/>
    <w:rsid w:val="003B7AC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1">
    <w:name w:val="Title Char1"/>
    <w:basedOn w:val="a0"/>
    <w:uiPriority w:val="99"/>
    <w:locked/>
    <w:rsid w:val="003B7AC2"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styleId="aa">
    <w:name w:val="Balloon Text"/>
    <w:basedOn w:val="a"/>
    <w:link w:val="ab"/>
    <w:uiPriority w:val="99"/>
    <w:semiHidden/>
    <w:rsid w:val="003B7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7AC2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uiPriority w:val="99"/>
    <w:rsid w:val="003B7AC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c">
    <w:name w:val="Subtitle"/>
    <w:basedOn w:val="a"/>
    <w:next w:val="a"/>
    <w:link w:val="ad"/>
    <w:uiPriority w:val="99"/>
    <w:qFormat/>
    <w:rsid w:val="003B7AC2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rsid w:val="003B7AC2"/>
    <w:rPr>
      <w:rFonts w:ascii="Cambria" w:eastAsia="Times New Roman" w:hAnsi="Cambria" w:cs="Cambria"/>
      <w:sz w:val="24"/>
      <w:szCs w:val="24"/>
      <w:lang w:eastAsia="ru-RU"/>
    </w:rPr>
  </w:style>
  <w:style w:type="character" w:styleId="ae">
    <w:name w:val="Emphasis"/>
    <w:basedOn w:val="a0"/>
    <w:uiPriority w:val="99"/>
    <w:qFormat/>
    <w:rsid w:val="003B7AC2"/>
    <w:rPr>
      <w:i/>
      <w:iCs/>
    </w:rPr>
  </w:style>
  <w:style w:type="character" w:styleId="af">
    <w:name w:val="Hyperlink"/>
    <w:basedOn w:val="a0"/>
    <w:uiPriority w:val="99"/>
    <w:rsid w:val="003B7AC2"/>
    <w:rPr>
      <w:color w:val="auto"/>
      <w:u w:val="single"/>
    </w:rPr>
  </w:style>
  <w:style w:type="character" w:customStyle="1" w:styleId="2">
    <w:name w:val="Основной текст (2)_"/>
    <w:basedOn w:val="a0"/>
    <w:link w:val="20"/>
    <w:uiPriority w:val="99"/>
    <w:locked/>
    <w:rsid w:val="003B7AC2"/>
    <w:rPr>
      <w:rFonts w:ascii="Arial" w:hAnsi="Arial" w:cs="Arial"/>
      <w:b/>
      <w:bCs/>
      <w:spacing w:val="-4"/>
      <w:sz w:val="21"/>
      <w:szCs w:val="21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locked/>
    <w:rsid w:val="003B7AC2"/>
    <w:rPr>
      <w:rFonts w:ascii="Arial" w:hAnsi="Arial" w:cs="Arial"/>
      <w:b/>
      <w:bCs/>
      <w:spacing w:val="-4"/>
      <w:sz w:val="52"/>
      <w:szCs w:val="52"/>
      <w:shd w:val="clear" w:color="auto" w:fill="FFFFFF"/>
    </w:rPr>
  </w:style>
  <w:style w:type="character" w:customStyle="1" w:styleId="21">
    <w:name w:val="Заголовок №2_"/>
    <w:basedOn w:val="a0"/>
    <w:link w:val="22"/>
    <w:uiPriority w:val="99"/>
    <w:locked/>
    <w:rsid w:val="003B7AC2"/>
    <w:rPr>
      <w:rFonts w:ascii="Arial" w:hAnsi="Arial" w:cs="Arial"/>
      <w:b/>
      <w:bCs/>
      <w:spacing w:val="-6"/>
      <w:sz w:val="46"/>
      <w:szCs w:val="46"/>
      <w:shd w:val="clear" w:color="auto" w:fill="FFFFFF"/>
    </w:rPr>
  </w:style>
  <w:style w:type="character" w:customStyle="1" w:styleId="20pt">
    <w:name w:val="Заголовок №2 + Интервал 0 pt"/>
    <w:basedOn w:val="21"/>
    <w:uiPriority w:val="99"/>
    <w:rsid w:val="003B7AC2"/>
    <w:rPr>
      <w:spacing w:val="-8"/>
    </w:rPr>
  </w:style>
  <w:style w:type="character" w:customStyle="1" w:styleId="3">
    <w:name w:val="Заголовок №3_"/>
    <w:basedOn w:val="a0"/>
    <w:link w:val="30"/>
    <w:uiPriority w:val="99"/>
    <w:locked/>
    <w:rsid w:val="003B7AC2"/>
    <w:rPr>
      <w:rFonts w:ascii="Arial" w:hAnsi="Arial" w:cs="Arial"/>
      <w:b/>
      <w:bCs/>
      <w:spacing w:val="-7"/>
      <w:sz w:val="38"/>
      <w:szCs w:val="38"/>
      <w:shd w:val="clear" w:color="auto" w:fill="FFFFFF"/>
    </w:rPr>
  </w:style>
  <w:style w:type="paragraph" w:customStyle="1" w:styleId="4">
    <w:name w:val="Заголовок №4"/>
    <w:basedOn w:val="a"/>
    <w:link w:val="40"/>
    <w:uiPriority w:val="99"/>
    <w:rsid w:val="003B7AC2"/>
    <w:pPr>
      <w:widowControl w:val="0"/>
      <w:shd w:val="clear" w:color="auto" w:fill="FFFFFF"/>
      <w:spacing w:after="480" w:line="240" w:lineRule="atLeast"/>
      <w:jc w:val="center"/>
      <w:outlineLvl w:val="3"/>
    </w:pPr>
    <w:rPr>
      <w:rFonts w:ascii="Arial" w:eastAsia="Times New Roman" w:hAnsi="Arial" w:cs="Arial"/>
      <w:b/>
      <w:bCs/>
      <w:spacing w:val="-2"/>
      <w:sz w:val="26"/>
      <w:szCs w:val="26"/>
      <w:lang w:eastAsia="ru-RU"/>
    </w:rPr>
  </w:style>
  <w:style w:type="character" w:customStyle="1" w:styleId="0pt">
    <w:name w:val="Основной текст + Интервал 0 pt"/>
    <w:uiPriority w:val="99"/>
    <w:rsid w:val="003B7AC2"/>
    <w:rPr>
      <w:rFonts w:ascii="Arial" w:hAnsi="Arial" w:cs="Arial"/>
      <w:spacing w:val="-6"/>
      <w:sz w:val="21"/>
      <w:szCs w:val="21"/>
      <w:u w:val="none"/>
    </w:rPr>
  </w:style>
  <w:style w:type="character" w:customStyle="1" w:styleId="210pt">
    <w:name w:val="Основной текст (2) + 10 pt"/>
    <w:aliases w:val="Интервал 0 pt"/>
    <w:basedOn w:val="2"/>
    <w:uiPriority w:val="99"/>
    <w:rsid w:val="003B7AC2"/>
    <w:rPr>
      <w:sz w:val="20"/>
      <w:szCs w:val="20"/>
    </w:rPr>
  </w:style>
  <w:style w:type="character" w:customStyle="1" w:styleId="af0">
    <w:name w:val="Основной текст + Полужирный"/>
    <w:uiPriority w:val="99"/>
    <w:rsid w:val="003B7AC2"/>
    <w:rPr>
      <w:rFonts w:ascii="Arial" w:hAnsi="Arial" w:cs="Arial"/>
      <w:b/>
      <w:bCs/>
      <w:spacing w:val="-4"/>
      <w:sz w:val="21"/>
      <w:szCs w:val="21"/>
      <w:u w:val="none"/>
    </w:rPr>
  </w:style>
  <w:style w:type="character" w:customStyle="1" w:styleId="40">
    <w:name w:val="Заголовок №4_"/>
    <w:basedOn w:val="a0"/>
    <w:link w:val="4"/>
    <w:uiPriority w:val="99"/>
    <w:locked/>
    <w:rsid w:val="003B7AC2"/>
    <w:rPr>
      <w:rFonts w:ascii="Arial" w:eastAsia="Times New Roman" w:hAnsi="Arial" w:cs="Arial"/>
      <w:b/>
      <w:bCs/>
      <w:spacing w:val="-2"/>
      <w:sz w:val="26"/>
      <w:szCs w:val="26"/>
      <w:shd w:val="clear" w:color="auto" w:fill="FFFFFF"/>
      <w:lang w:eastAsia="ru-RU"/>
    </w:rPr>
  </w:style>
  <w:style w:type="character" w:customStyle="1" w:styleId="12">
    <w:name w:val="Оглавление 1 Знак"/>
    <w:basedOn w:val="a0"/>
    <w:link w:val="13"/>
    <w:uiPriority w:val="99"/>
    <w:semiHidden/>
    <w:locked/>
    <w:rsid w:val="003B7AC2"/>
    <w:rPr>
      <w:rFonts w:ascii="Arial" w:hAnsi="Arial" w:cs="Arial"/>
      <w:spacing w:val="-4"/>
      <w:sz w:val="21"/>
      <w:szCs w:val="21"/>
      <w:shd w:val="clear" w:color="auto" w:fill="FFFFFF"/>
    </w:rPr>
  </w:style>
  <w:style w:type="character" w:customStyle="1" w:styleId="af1">
    <w:name w:val="Колонтитул_"/>
    <w:basedOn w:val="a0"/>
    <w:link w:val="af2"/>
    <w:uiPriority w:val="99"/>
    <w:locked/>
    <w:rsid w:val="003B7AC2"/>
    <w:rPr>
      <w:rFonts w:ascii="AngsanaUPC" w:hAnsi="AngsanaUPC" w:cs="AngsanaUPC"/>
      <w:b/>
      <w:bCs/>
      <w:spacing w:val="1"/>
      <w:sz w:val="30"/>
      <w:szCs w:val="30"/>
      <w:shd w:val="clear" w:color="auto" w:fill="FFFFFF"/>
    </w:rPr>
  </w:style>
  <w:style w:type="character" w:customStyle="1" w:styleId="0pt0">
    <w:name w:val="Колонтитул + Интервал 0 pt"/>
    <w:basedOn w:val="af1"/>
    <w:uiPriority w:val="99"/>
    <w:rsid w:val="003B7AC2"/>
    <w:rPr>
      <w:spacing w:val="0"/>
    </w:rPr>
  </w:style>
  <w:style w:type="character" w:customStyle="1" w:styleId="5">
    <w:name w:val="Заголовок №5_"/>
    <w:basedOn w:val="a0"/>
    <w:link w:val="50"/>
    <w:uiPriority w:val="99"/>
    <w:locked/>
    <w:rsid w:val="003B7AC2"/>
    <w:rPr>
      <w:rFonts w:ascii="Arial" w:hAnsi="Arial" w:cs="Arial"/>
      <w:b/>
      <w:bCs/>
      <w:spacing w:val="-4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locked/>
    <w:rsid w:val="003B7AC2"/>
    <w:rPr>
      <w:rFonts w:ascii="Arial" w:hAnsi="Arial" w:cs="Arial"/>
      <w:b/>
      <w:bCs/>
      <w:spacing w:val="-3"/>
      <w:sz w:val="19"/>
      <w:szCs w:val="19"/>
      <w:shd w:val="clear" w:color="auto" w:fill="FFFFFF"/>
    </w:rPr>
  </w:style>
  <w:style w:type="character" w:customStyle="1" w:styleId="61">
    <w:name w:val="Основной текст (6) + Малые прописные"/>
    <w:basedOn w:val="6"/>
    <w:uiPriority w:val="99"/>
    <w:rsid w:val="003B7AC2"/>
    <w:rPr>
      <w:smallCaps/>
    </w:rPr>
  </w:style>
  <w:style w:type="character" w:customStyle="1" w:styleId="71">
    <w:name w:val="Основной текст (7)_"/>
    <w:basedOn w:val="a0"/>
    <w:link w:val="72"/>
    <w:uiPriority w:val="99"/>
    <w:locked/>
    <w:rsid w:val="003B7AC2"/>
    <w:rPr>
      <w:rFonts w:ascii="Arial" w:hAnsi="Arial" w:cs="Arial"/>
      <w:i/>
      <w:iCs/>
      <w:spacing w:val="-2"/>
      <w:sz w:val="21"/>
      <w:szCs w:val="21"/>
      <w:shd w:val="clear" w:color="auto" w:fill="FFFFFF"/>
    </w:rPr>
  </w:style>
  <w:style w:type="character" w:customStyle="1" w:styleId="23">
    <w:name w:val="Основной текст (2) + Не полужирный"/>
    <w:basedOn w:val="2"/>
    <w:uiPriority w:val="99"/>
    <w:rsid w:val="003B7AC2"/>
  </w:style>
  <w:style w:type="character" w:customStyle="1" w:styleId="24">
    <w:name w:val="Подпись к таблице (2)_"/>
    <w:basedOn w:val="a0"/>
    <w:link w:val="25"/>
    <w:uiPriority w:val="99"/>
    <w:locked/>
    <w:rsid w:val="003B7AC2"/>
    <w:rPr>
      <w:rFonts w:ascii="Arial" w:hAnsi="Arial" w:cs="Arial"/>
      <w:b/>
      <w:bCs/>
      <w:spacing w:val="-3"/>
      <w:sz w:val="19"/>
      <w:szCs w:val="19"/>
      <w:shd w:val="clear" w:color="auto" w:fill="FFFFFF"/>
    </w:rPr>
  </w:style>
  <w:style w:type="character" w:customStyle="1" w:styleId="26">
    <w:name w:val="Подпись к таблице (2) + Малые прописные"/>
    <w:basedOn w:val="24"/>
    <w:uiPriority w:val="99"/>
    <w:rsid w:val="003B7AC2"/>
    <w:rPr>
      <w:smallCaps/>
    </w:rPr>
  </w:style>
  <w:style w:type="character" w:customStyle="1" w:styleId="9">
    <w:name w:val="Основной текст + 9"/>
    <w:aliases w:val="5 pt,Полужирный,Интервал 0 pt52"/>
    <w:uiPriority w:val="99"/>
    <w:rsid w:val="003B7AC2"/>
    <w:rPr>
      <w:rFonts w:ascii="Arial" w:hAnsi="Arial" w:cs="Arial"/>
      <w:b/>
      <w:bCs/>
      <w:spacing w:val="-3"/>
      <w:sz w:val="19"/>
      <w:szCs w:val="19"/>
      <w:u w:val="none"/>
    </w:rPr>
  </w:style>
  <w:style w:type="character" w:customStyle="1" w:styleId="917">
    <w:name w:val="Основной текст + 917"/>
    <w:aliases w:val="5 pt32"/>
    <w:uiPriority w:val="99"/>
    <w:rsid w:val="003B7AC2"/>
    <w:rPr>
      <w:rFonts w:ascii="Arial" w:hAnsi="Arial" w:cs="Arial"/>
      <w:spacing w:val="-4"/>
      <w:sz w:val="19"/>
      <w:szCs w:val="19"/>
      <w:u w:val="none"/>
    </w:rPr>
  </w:style>
  <w:style w:type="character" w:customStyle="1" w:styleId="af3">
    <w:name w:val="Сноска_"/>
    <w:basedOn w:val="a0"/>
    <w:link w:val="af4"/>
    <w:uiPriority w:val="99"/>
    <w:locked/>
    <w:rsid w:val="003B7AC2"/>
    <w:rPr>
      <w:rFonts w:ascii="Arial" w:hAnsi="Arial" w:cs="Arial"/>
      <w:spacing w:val="-4"/>
      <w:sz w:val="19"/>
      <w:szCs w:val="19"/>
      <w:shd w:val="clear" w:color="auto" w:fill="FFFFFF"/>
    </w:rPr>
  </w:style>
  <w:style w:type="character" w:customStyle="1" w:styleId="31">
    <w:name w:val="Колонтитул (3)_"/>
    <w:basedOn w:val="a0"/>
    <w:link w:val="32"/>
    <w:uiPriority w:val="99"/>
    <w:locked/>
    <w:rsid w:val="003B7AC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33">
    <w:name w:val="Колонтитул (3) + Малые прописные"/>
    <w:basedOn w:val="31"/>
    <w:uiPriority w:val="99"/>
    <w:rsid w:val="003B7AC2"/>
    <w:rPr>
      <w:smallCaps/>
    </w:rPr>
  </w:style>
  <w:style w:type="character" w:customStyle="1" w:styleId="8">
    <w:name w:val="Основной текст (8)_"/>
    <w:basedOn w:val="a0"/>
    <w:link w:val="80"/>
    <w:uiPriority w:val="99"/>
    <w:locked/>
    <w:rsid w:val="003B7AC2"/>
    <w:rPr>
      <w:rFonts w:ascii="Arial" w:hAnsi="Arial" w:cs="Arial"/>
      <w:b/>
      <w:bCs/>
      <w:i/>
      <w:iCs/>
      <w:spacing w:val="1"/>
      <w:sz w:val="21"/>
      <w:szCs w:val="21"/>
      <w:shd w:val="clear" w:color="auto" w:fill="FFFFFF"/>
    </w:rPr>
  </w:style>
  <w:style w:type="character" w:customStyle="1" w:styleId="81">
    <w:name w:val="Основной текст (8) + Не полужирный"/>
    <w:aliases w:val="Не курсив,Интервал 0 pt51"/>
    <w:basedOn w:val="8"/>
    <w:uiPriority w:val="99"/>
    <w:rsid w:val="003B7AC2"/>
    <w:rPr>
      <w:spacing w:val="-4"/>
    </w:rPr>
  </w:style>
  <w:style w:type="character" w:customStyle="1" w:styleId="82">
    <w:name w:val="Основной текст (8) + Не курсив"/>
    <w:aliases w:val="Интервал 0 pt50"/>
    <w:basedOn w:val="8"/>
    <w:uiPriority w:val="99"/>
    <w:rsid w:val="003B7AC2"/>
    <w:rPr>
      <w:spacing w:val="-4"/>
    </w:rPr>
  </w:style>
  <w:style w:type="character" w:customStyle="1" w:styleId="af5">
    <w:name w:val="Основной текст + Курсив"/>
    <w:aliases w:val="Интервал 0 pt49"/>
    <w:uiPriority w:val="99"/>
    <w:rsid w:val="003B7AC2"/>
    <w:rPr>
      <w:rFonts w:ascii="Arial" w:hAnsi="Arial" w:cs="Arial"/>
      <w:i/>
      <w:iCs/>
      <w:spacing w:val="-2"/>
      <w:sz w:val="21"/>
      <w:szCs w:val="21"/>
      <w:u w:val="none"/>
    </w:rPr>
  </w:style>
  <w:style w:type="character" w:customStyle="1" w:styleId="62">
    <w:name w:val="Основной текст + Полужирный6"/>
    <w:aliases w:val="Курсив,Интервал 0 pt48"/>
    <w:uiPriority w:val="99"/>
    <w:rsid w:val="003B7AC2"/>
    <w:rPr>
      <w:rFonts w:ascii="Arial" w:hAnsi="Arial" w:cs="Arial"/>
      <w:b/>
      <w:bCs/>
      <w:i/>
      <w:iCs/>
      <w:spacing w:val="1"/>
      <w:sz w:val="21"/>
      <w:szCs w:val="21"/>
      <w:u w:val="none"/>
    </w:rPr>
  </w:style>
  <w:style w:type="character" w:customStyle="1" w:styleId="51">
    <w:name w:val="Основной текст + Полужирный5"/>
    <w:aliases w:val="Курсив22,Интервал 0 pt47"/>
    <w:uiPriority w:val="99"/>
    <w:rsid w:val="003B7AC2"/>
    <w:rPr>
      <w:rFonts w:ascii="Arial" w:hAnsi="Arial" w:cs="Arial"/>
      <w:b/>
      <w:bCs/>
      <w:i/>
      <w:iCs/>
      <w:spacing w:val="12"/>
      <w:sz w:val="21"/>
      <w:szCs w:val="21"/>
      <w:u w:val="none"/>
    </w:rPr>
  </w:style>
  <w:style w:type="character" w:customStyle="1" w:styleId="0pt4">
    <w:name w:val="Основной текст + Интервал 0 pt4"/>
    <w:uiPriority w:val="99"/>
    <w:rsid w:val="003B7AC2"/>
    <w:rPr>
      <w:rFonts w:ascii="Arial" w:hAnsi="Arial" w:cs="Arial"/>
      <w:spacing w:val="0"/>
      <w:sz w:val="21"/>
      <w:szCs w:val="21"/>
      <w:u w:val="none"/>
    </w:rPr>
  </w:style>
  <w:style w:type="character" w:customStyle="1" w:styleId="af6">
    <w:name w:val="Подпись к таблице_"/>
    <w:basedOn w:val="a0"/>
    <w:link w:val="af7"/>
    <w:uiPriority w:val="99"/>
    <w:locked/>
    <w:rsid w:val="003B7AC2"/>
    <w:rPr>
      <w:rFonts w:ascii="Arial" w:hAnsi="Arial" w:cs="Arial"/>
      <w:b/>
      <w:bCs/>
      <w:spacing w:val="-4"/>
      <w:sz w:val="21"/>
      <w:szCs w:val="21"/>
      <w:shd w:val="clear" w:color="auto" w:fill="FFFFFF"/>
    </w:rPr>
  </w:style>
  <w:style w:type="character" w:customStyle="1" w:styleId="916">
    <w:name w:val="Основной текст + 916"/>
    <w:aliases w:val="5 pt31,Курсив21,Интервал 0 pt46"/>
    <w:uiPriority w:val="99"/>
    <w:rsid w:val="003B7AC2"/>
    <w:rPr>
      <w:rFonts w:ascii="Arial" w:hAnsi="Arial" w:cs="Arial"/>
      <w:i/>
      <w:iCs/>
      <w:spacing w:val="-2"/>
      <w:sz w:val="19"/>
      <w:szCs w:val="19"/>
      <w:u w:val="none"/>
    </w:rPr>
  </w:style>
  <w:style w:type="character" w:customStyle="1" w:styleId="9pt">
    <w:name w:val="Основной текст + 9 pt"/>
    <w:aliases w:val="Курсив20,Интервал 0 pt45"/>
    <w:uiPriority w:val="99"/>
    <w:rsid w:val="003B7AC2"/>
    <w:rPr>
      <w:rFonts w:ascii="Arial" w:hAnsi="Arial" w:cs="Arial"/>
      <w:i/>
      <w:iCs/>
      <w:spacing w:val="-2"/>
      <w:sz w:val="18"/>
      <w:szCs w:val="18"/>
      <w:u w:val="none"/>
    </w:rPr>
  </w:style>
  <w:style w:type="character" w:customStyle="1" w:styleId="915">
    <w:name w:val="Основной текст + 915"/>
    <w:aliases w:val="5 pt30,Полужирный17,Курсив19,Интервал 0 pt44"/>
    <w:uiPriority w:val="99"/>
    <w:rsid w:val="003B7AC2"/>
    <w:rPr>
      <w:rFonts w:ascii="Arial" w:hAnsi="Arial" w:cs="Arial"/>
      <w:b/>
      <w:bCs/>
      <w:i/>
      <w:iCs/>
      <w:spacing w:val="-5"/>
      <w:sz w:val="19"/>
      <w:szCs w:val="19"/>
      <w:u w:val="none"/>
    </w:rPr>
  </w:style>
  <w:style w:type="character" w:customStyle="1" w:styleId="914">
    <w:name w:val="Основной текст + 914"/>
    <w:aliases w:val="5 pt29,Полужирный16,Курсив18,Интервал 0 pt43"/>
    <w:uiPriority w:val="99"/>
    <w:rsid w:val="003B7AC2"/>
    <w:rPr>
      <w:rFonts w:ascii="Arial" w:hAnsi="Arial" w:cs="Arial"/>
      <w:b/>
      <w:bCs/>
      <w:i/>
      <w:iCs/>
      <w:spacing w:val="-2"/>
      <w:sz w:val="19"/>
      <w:szCs w:val="19"/>
      <w:u w:val="none"/>
    </w:rPr>
  </w:style>
  <w:style w:type="character" w:customStyle="1" w:styleId="63">
    <w:name w:val="Основной текст + 6"/>
    <w:aliases w:val="5 pt28,Полужирный15,Курсив17,Интервал 0 pt42"/>
    <w:uiPriority w:val="99"/>
    <w:rsid w:val="003B7AC2"/>
    <w:rPr>
      <w:rFonts w:ascii="Arial" w:hAnsi="Arial" w:cs="Arial"/>
      <w:b/>
      <w:bCs/>
      <w:i/>
      <w:iCs/>
      <w:spacing w:val="8"/>
      <w:sz w:val="13"/>
      <w:szCs w:val="13"/>
      <w:u w:val="none"/>
    </w:rPr>
  </w:style>
  <w:style w:type="character" w:customStyle="1" w:styleId="913">
    <w:name w:val="Основной текст + 913"/>
    <w:aliases w:val="5 pt27,Полужирный14,Курсив16,Интервал 1 pt"/>
    <w:uiPriority w:val="99"/>
    <w:rsid w:val="003B7AC2"/>
    <w:rPr>
      <w:rFonts w:ascii="Arial" w:hAnsi="Arial" w:cs="Arial"/>
      <w:b/>
      <w:bCs/>
      <w:i/>
      <w:iCs/>
      <w:spacing w:val="21"/>
      <w:sz w:val="19"/>
      <w:szCs w:val="19"/>
      <w:u w:val="none"/>
    </w:rPr>
  </w:style>
  <w:style w:type="character" w:customStyle="1" w:styleId="0pt6">
    <w:name w:val="Колонтитул + Интервал 0 pt6"/>
    <w:basedOn w:val="af1"/>
    <w:uiPriority w:val="99"/>
    <w:rsid w:val="003B7AC2"/>
  </w:style>
  <w:style w:type="character" w:customStyle="1" w:styleId="0pt5">
    <w:name w:val="Колонтитул + Интервал 0 pt5"/>
    <w:basedOn w:val="af1"/>
    <w:uiPriority w:val="99"/>
    <w:rsid w:val="003B7AC2"/>
    <w:rPr>
      <w:spacing w:val="3"/>
    </w:rPr>
  </w:style>
  <w:style w:type="character" w:customStyle="1" w:styleId="100">
    <w:name w:val="Подпись к таблице (10)_"/>
    <w:basedOn w:val="a0"/>
    <w:link w:val="101"/>
    <w:uiPriority w:val="99"/>
    <w:locked/>
    <w:rsid w:val="003B7AC2"/>
    <w:rPr>
      <w:rFonts w:ascii="Arial" w:hAnsi="Arial" w:cs="Arial"/>
      <w:b/>
      <w:bCs/>
      <w:i/>
      <w:iCs/>
      <w:spacing w:val="-2"/>
      <w:sz w:val="19"/>
      <w:szCs w:val="19"/>
      <w:shd w:val="clear" w:color="auto" w:fill="FFFFFF"/>
    </w:rPr>
  </w:style>
  <w:style w:type="character" w:customStyle="1" w:styleId="100pt">
    <w:name w:val="Подпись к таблице (10) + Интервал 0 pt"/>
    <w:basedOn w:val="100"/>
    <w:uiPriority w:val="99"/>
    <w:rsid w:val="003B7AC2"/>
    <w:rPr>
      <w:spacing w:val="-3"/>
    </w:rPr>
  </w:style>
  <w:style w:type="character" w:customStyle="1" w:styleId="310">
    <w:name w:val="Колонтитул (3) + Малые прописные1"/>
    <w:aliases w:val="Интервал 0 pt41"/>
    <w:basedOn w:val="31"/>
    <w:uiPriority w:val="99"/>
    <w:rsid w:val="003B7AC2"/>
    <w:rPr>
      <w:smallCaps/>
      <w:spacing w:val="1"/>
    </w:rPr>
  </w:style>
  <w:style w:type="character" w:customStyle="1" w:styleId="80pt">
    <w:name w:val="Основной текст (8) + Интервал 0 pt"/>
    <w:basedOn w:val="8"/>
    <w:uiPriority w:val="99"/>
    <w:rsid w:val="003B7AC2"/>
    <w:rPr>
      <w:spacing w:val="-2"/>
    </w:rPr>
  </w:style>
  <w:style w:type="character" w:customStyle="1" w:styleId="41">
    <w:name w:val="Основной текст + Полужирный4"/>
    <w:aliases w:val="Курсив15,Интервал 0 pt40"/>
    <w:uiPriority w:val="99"/>
    <w:rsid w:val="003B7AC2"/>
    <w:rPr>
      <w:rFonts w:ascii="Arial" w:hAnsi="Arial" w:cs="Arial"/>
      <w:b/>
      <w:bCs/>
      <w:i/>
      <w:iCs/>
      <w:spacing w:val="-2"/>
      <w:sz w:val="21"/>
      <w:szCs w:val="21"/>
      <w:u w:val="none"/>
    </w:rPr>
  </w:style>
  <w:style w:type="character" w:customStyle="1" w:styleId="52">
    <w:name w:val="Заголовок №5 (2)_"/>
    <w:basedOn w:val="a0"/>
    <w:link w:val="520"/>
    <w:uiPriority w:val="99"/>
    <w:locked/>
    <w:rsid w:val="003B7AC2"/>
    <w:rPr>
      <w:rFonts w:ascii="Arial" w:hAnsi="Arial" w:cs="Arial"/>
      <w:b/>
      <w:bCs/>
      <w:spacing w:val="-3"/>
      <w:sz w:val="23"/>
      <w:szCs w:val="23"/>
      <w:shd w:val="clear" w:color="auto" w:fill="FFFFFF"/>
    </w:rPr>
  </w:style>
  <w:style w:type="character" w:customStyle="1" w:styleId="36">
    <w:name w:val="Основной текст (36)_"/>
    <w:basedOn w:val="a0"/>
    <w:link w:val="360"/>
    <w:uiPriority w:val="99"/>
    <w:locked/>
    <w:rsid w:val="003B7AC2"/>
    <w:rPr>
      <w:rFonts w:ascii="Arial" w:hAnsi="Arial" w:cs="Arial"/>
      <w:b/>
      <w:bCs/>
      <w:spacing w:val="-2"/>
      <w:sz w:val="52"/>
      <w:szCs w:val="52"/>
      <w:lang w:val="en-US"/>
    </w:rPr>
  </w:style>
  <w:style w:type="character" w:customStyle="1" w:styleId="361">
    <w:name w:val="Основной текст (36) + Малые прописные"/>
    <w:basedOn w:val="36"/>
    <w:uiPriority w:val="99"/>
    <w:rsid w:val="003B7AC2"/>
    <w:rPr>
      <w:smallCaps/>
    </w:rPr>
  </w:style>
  <w:style w:type="character" w:customStyle="1" w:styleId="110">
    <w:name w:val="Подпись к таблице (11)_"/>
    <w:basedOn w:val="a0"/>
    <w:link w:val="111"/>
    <w:uiPriority w:val="99"/>
    <w:locked/>
    <w:rsid w:val="003B7AC2"/>
    <w:rPr>
      <w:rFonts w:ascii="Arial" w:hAnsi="Arial" w:cs="Arial"/>
      <w:b/>
      <w:bCs/>
      <w:spacing w:val="-2"/>
      <w:shd w:val="clear" w:color="auto" w:fill="FFFFFF"/>
    </w:rPr>
  </w:style>
  <w:style w:type="character" w:customStyle="1" w:styleId="112">
    <w:name w:val="Подпись к таблице (11) + Малые прописные"/>
    <w:basedOn w:val="110"/>
    <w:uiPriority w:val="99"/>
    <w:rsid w:val="003B7AC2"/>
    <w:rPr>
      <w:smallCaps/>
    </w:rPr>
  </w:style>
  <w:style w:type="character" w:customStyle="1" w:styleId="64">
    <w:name w:val="Заголовок №6_"/>
    <w:basedOn w:val="a0"/>
    <w:link w:val="65"/>
    <w:uiPriority w:val="99"/>
    <w:locked/>
    <w:rsid w:val="003B7AC2"/>
    <w:rPr>
      <w:rFonts w:ascii="Arial" w:hAnsi="Arial" w:cs="Arial"/>
      <w:b/>
      <w:bCs/>
      <w:spacing w:val="-4"/>
      <w:sz w:val="21"/>
      <w:szCs w:val="21"/>
      <w:shd w:val="clear" w:color="auto" w:fill="FFFFFF"/>
    </w:rPr>
  </w:style>
  <w:style w:type="character" w:customStyle="1" w:styleId="710pt">
    <w:name w:val="Основной текст (7) + 10 pt"/>
    <w:aliases w:val="Полужирный13,Не курсив4,Интервал 0 pt39"/>
    <w:basedOn w:val="71"/>
    <w:uiPriority w:val="99"/>
    <w:rsid w:val="003B7AC2"/>
    <w:rPr>
      <w:b/>
      <w:bCs/>
      <w:spacing w:val="0"/>
      <w:sz w:val="20"/>
      <w:szCs w:val="20"/>
    </w:rPr>
  </w:style>
  <w:style w:type="character" w:customStyle="1" w:styleId="70pt">
    <w:name w:val="Основной текст (7) + Интервал 0 pt"/>
    <w:basedOn w:val="71"/>
    <w:uiPriority w:val="99"/>
    <w:rsid w:val="003B7AC2"/>
    <w:rPr>
      <w:spacing w:val="-3"/>
    </w:rPr>
  </w:style>
  <w:style w:type="character" w:customStyle="1" w:styleId="53">
    <w:name w:val="Основной текст (5)_"/>
    <w:basedOn w:val="a0"/>
    <w:link w:val="54"/>
    <w:uiPriority w:val="99"/>
    <w:locked/>
    <w:rsid w:val="003B7AC2"/>
    <w:rPr>
      <w:rFonts w:ascii="Arial" w:hAnsi="Arial" w:cs="Arial"/>
      <w:shd w:val="clear" w:color="auto" w:fill="FFFFFF"/>
    </w:rPr>
  </w:style>
  <w:style w:type="character" w:customStyle="1" w:styleId="59">
    <w:name w:val="Основной текст (5) + 9"/>
    <w:aliases w:val="5 pt26,Малые прописные,Интервал 0 pt38"/>
    <w:basedOn w:val="53"/>
    <w:uiPriority w:val="99"/>
    <w:rsid w:val="003B7AC2"/>
    <w:rPr>
      <w:smallCaps/>
      <w:spacing w:val="-4"/>
      <w:sz w:val="19"/>
      <w:szCs w:val="19"/>
    </w:rPr>
  </w:style>
  <w:style w:type="character" w:customStyle="1" w:styleId="4pt">
    <w:name w:val="Основной текст + 4 pt"/>
    <w:aliases w:val="Интервал 0 pt37,Масштаб 150%"/>
    <w:uiPriority w:val="99"/>
    <w:rsid w:val="003B7AC2"/>
    <w:rPr>
      <w:rFonts w:ascii="Arial" w:hAnsi="Arial" w:cs="Arial"/>
      <w:spacing w:val="0"/>
      <w:w w:val="150"/>
      <w:sz w:val="8"/>
      <w:szCs w:val="8"/>
      <w:u w:val="none"/>
    </w:rPr>
  </w:style>
  <w:style w:type="character" w:customStyle="1" w:styleId="34">
    <w:name w:val="Основной текст + Полужирный3"/>
    <w:aliases w:val="Курсив14,Интервал 0 pt36"/>
    <w:uiPriority w:val="99"/>
    <w:rsid w:val="003B7AC2"/>
    <w:rPr>
      <w:rFonts w:ascii="Arial" w:hAnsi="Arial" w:cs="Arial"/>
      <w:b/>
      <w:bCs/>
      <w:i/>
      <w:iCs/>
      <w:sz w:val="21"/>
      <w:szCs w:val="21"/>
      <w:u w:val="none"/>
    </w:rPr>
  </w:style>
  <w:style w:type="character" w:customStyle="1" w:styleId="0pt3">
    <w:name w:val="Основной текст + Интервал 0 pt3"/>
    <w:uiPriority w:val="99"/>
    <w:rsid w:val="003B7AC2"/>
    <w:rPr>
      <w:rFonts w:ascii="Arial" w:hAnsi="Arial" w:cs="Arial"/>
      <w:spacing w:val="-3"/>
      <w:sz w:val="21"/>
      <w:szCs w:val="21"/>
      <w:u w:val="none"/>
    </w:rPr>
  </w:style>
  <w:style w:type="character" w:customStyle="1" w:styleId="720">
    <w:name w:val="Заголовок №7 (2)_"/>
    <w:basedOn w:val="a0"/>
    <w:link w:val="721"/>
    <w:uiPriority w:val="99"/>
    <w:locked/>
    <w:rsid w:val="003B7AC2"/>
    <w:rPr>
      <w:rFonts w:ascii="Arial" w:hAnsi="Arial" w:cs="Arial"/>
      <w:b/>
      <w:bCs/>
      <w:i/>
      <w:iCs/>
      <w:spacing w:val="-2"/>
      <w:sz w:val="21"/>
      <w:szCs w:val="21"/>
      <w:shd w:val="clear" w:color="auto" w:fill="FFFFFF"/>
    </w:rPr>
  </w:style>
  <w:style w:type="character" w:customStyle="1" w:styleId="720pt">
    <w:name w:val="Заголовок №7 (2) + Интервал 0 pt"/>
    <w:basedOn w:val="720"/>
    <w:uiPriority w:val="99"/>
    <w:rsid w:val="003B7AC2"/>
  </w:style>
  <w:style w:type="character" w:customStyle="1" w:styleId="722">
    <w:name w:val="Заголовок №7 (2) + Не полужирный"/>
    <w:aliases w:val="Не курсив3,Интервал 0 pt35"/>
    <w:basedOn w:val="720"/>
    <w:uiPriority w:val="99"/>
    <w:rsid w:val="003B7AC2"/>
    <w:rPr>
      <w:spacing w:val="-3"/>
    </w:rPr>
  </w:style>
  <w:style w:type="character" w:customStyle="1" w:styleId="912">
    <w:name w:val="Основной текст + 912"/>
    <w:aliases w:val="5 pt25,Полужирный12,Курсив13,Интервал 0 pt34"/>
    <w:uiPriority w:val="99"/>
    <w:rsid w:val="003B7AC2"/>
    <w:rPr>
      <w:rFonts w:ascii="Arial" w:hAnsi="Arial" w:cs="Arial"/>
      <w:b/>
      <w:bCs/>
      <w:i/>
      <w:iCs/>
      <w:sz w:val="19"/>
      <w:szCs w:val="19"/>
      <w:u w:val="none"/>
    </w:rPr>
  </w:style>
  <w:style w:type="character" w:customStyle="1" w:styleId="0pt40">
    <w:name w:val="Колонтитул + Интервал 0 pt4"/>
    <w:basedOn w:val="af1"/>
    <w:uiPriority w:val="99"/>
    <w:rsid w:val="003B7AC2"/>
    <w:rPr>
      <w:spacing w:val="5"/>
    </w:rPr>
  </w:style>
  <w:style w:type="character" w:customStyle="1" w:styleId="10pt">
    <w:name w:val="Основной текст + 10 pt"/>
    <w:aliases w:val="Полужирный11,Интервал 0 pt33"/>
    <w:uiPriority w:val="99"/>
    <w:rsid w:val="003B7AC2"/>
    <w:rPr>
      <w:rFonts w:ascii="Arial" w:hAnsi="Arial" w:cs="Arial"/>
      <w:b/>
      <w:bCs/>
      <w:spacing w:val="-5"/>
      <w:sz w:val="20"/>
      <w:szCs w:val="20"/>
      <w:u w:val="none"/>
    </w:rPr>
  </w:style>
  <w:style w:type="character" w:customStyle="1" w:styleId="35">
    <w:name w:val="Основной текст + Курсив3"/>
    <w:aliases w:val="Интервал 0 pt32"/>
    <w:uiPriority w:val="99"/>
    <w:rsid w:val="003B7AC2"/>
    <w:rPr>
      <w:rFonts w:ascii="Arial" w:hAnsi="Arial" w:cs="Arial"/>
      <w:i/>
      <w:iCs/>
      <w:spacing w:val="-3"/>
      <w:sz w:val="21"/>
      <w:szCs w:val="21"/>
      <w:u w:val="none"/>
    </w:rPr>
  </w:style>
  <w:style w:type="character" w:customStyle="1" w:styleId="911">
    <w:name w:val="Основной текст + 911"/>
    <w:aliases w:val="5 pt24,Полужирный10,Интервал 0 pt31"/>
    <w:uiPriority w:val="99"/>
    <w:rsid w:val="003B7AC2"/>
    <w:rPr>
      <w:rFonts w:ascii="Arial" w:hAnsi="Arial" w:cs="Arial"/>
      <w:b/>
      <w:bCs/>
      <w:spacing w:val="-3"/>
      <w:sz w:val="19"/>
      <w:szCs w:val="19"/>
      <w:u w:val="none"/>
    </w:rPr>
  </w:style>
  <w:style w:type="character" w:customStyle="1" w:styleId="27">
    <w:name w:val="Основной текст + Курсив2"/>
    <w:aliases w:val="Интервал 0 pt30"/>
    <w:uiPriority w:val="99"/>
    <w:rsid w:val="003B7AC2"/>
    <w:rPr>
      <w:rFonts w:ascii="Arial" w:hAnsi="Arial" w:cs="Arial"/>
      <w:i/>
      <w:iCs/>
      <w:spacing w:val="-3"/>
      <w:sz w:val="21"/>
      <w:szCs w:val="21"/>
      <w:u w:val="none"/>
    </w:rPr>
  </w:style>
  <w:style w:type="character" w:customStyle="1" w:styleId="910">
    <w:name w:val="Основной текст + 910"/>
    <w:aliases w:val="5 pt23,Интервал 0 pt29"/>
    <w:uiPriority w:val="99"/>
    <w:rsid w:val="003B7AC2"/>
    <w:rPr>
      <w:rFonts w:ascii="Arial" w:hAnsi="Arial" w:cs="Arial"/>
      <w:spacing w:val="-3"/>
      <w:sz w:val="19"/>
      <w:szCs w:val="19"/>
      <w:u w:val="none"/>
    </w:rPr>
  </w:style>
  <w:style w:type="character" w:customStyle="1" w:styleId="10pt6">
    <w:name w:val="Основной текст + 10 pt6"/>
    <w:aliases w:val="Полужирный9,Интервал 0 pt28"/>
    <w:uiPriority w:val="99"/>
    <w:rsid w:val="003B7AC2"/>
    <w:rPr>
      <w:rFonts w:ascii="Arial" w:hAnsi="Arial" w:cs="Arial"/>
      <w:b/>
      <w:bCs/>
      <w:spacing w:val="-2"/>
      <w:sz w:val="20"/>
      <w:szCs w:val="20"/>
      <w:u w:val="none"/>
    </w:rPr>
  </w:style>
  <w:style w:type="character" w:customStyle="1" w:styleId="3610">
    <w:name w:val="Основной текст (36) + 10"/>
    <w:aliases w:val="5 pt22,Не полужирный,Интервал 0 pt27"/>
    <w:basedOn w:val="36"/>
    <w:uiPriority w:val="99"/>
    <w:rsid w:val="003B7AC2"/>
    <w:rPr>
      <w:spacing w:val="-4"/>
      <w:sz w:val="21"/>
      <w:szCs w:val="21"/>
    </w:rPr>
  </w:style>
  <w:style w:type="character" w:customStyle="1" w:styleId="210pt1">
    <w:name w:val="Основной текст (2) + 10 pt1"/>
    <w:basedOn w:val="2"/>
    <w:uiPriority w:val="99"/>
    <w:rsid w:val="003B7AC2"/>
    <w:rPr>
      <w:sz w:val="20"/>
      <w:szCs w:val="20"/>
    </w:rPr>
  </w:style>
  <w:style w:type="character" w:customStyle="1" w:styleId="340">
    <w:name w:val="Основной текст (34)_"/>
    <w:basedOn w:val="a0"/>
    <w:link w:val="341"/>
    <w:uiPriority w:val="99"/>
    <w:locked/>
    <w:rsid w:val="003B7AC2"/>
    <w:rPr>
      <w:rFonts w:ascii="Arial" w:hAnsi="Arial" w:cs="Arial"/>
      <w:b/>
      <w:bCs/>
      <w:spacing w:val="-4"/>
      <w:shd w:val="clear" w:color="auto" w:fill="FFFFFF"/>
    </w:rPr>
  </w:style>
  <w:style w:type="character" w:customStyle="1" w:styleId="610">
    <w:name w:val="Основной текст (6) + Малые прописные1"/>
    <w:aliases w:val="Интервал 0 pt26"/>
    <w:basedOn w:val="6"/>
    <w:uiPriority w:val="99"/>
    <w:rsid w:val="003B7AC2"/>
    <w:rPr>
      <w:smallCaps/>
      <w:spacing w:val="-2"/>
    </w:rPr>
  </w:style>
  <w:style w:type="character" w:customStyle="1" w:styleId="10pt5">
    <w:name w:val="Основной текст + 10 pt5"/>
    <w:aliases w:val="Полужирный8"/>
    <w:uiPriority w:val="99"/>
    <w:rsid w:val="003B7AC2"/>
    <w:rPr>
      <w:rFonts w:ascii="Arial" w:hAnsi="Arial" w:cs="Arial"/>
      <w:b/>
      <w:bCs/>
      <w:spacing w:val="-4"/>
      <w:sz w:val="20"/>
      <w:szCs w:val="20"/>
      <w:u w:val="none"/>
    </w:rPr>
  </w:style>
  <w:style w:type="character" w:customStyle="1" w:styleId="70pt2">
    <w:name w:val="Основной текст (7) + Интервал 0 pt2"/>
    <w:basedOn w:val="71"/>
    <w:uiPriority w:val="99"/>
    <w:rsid w:val="003B7AC2"/>
    <w:rPr>
      <w:spacing w:val="-3"/>
    </w:rPr>
  </w:style>
  <w:style w:type="character" w:customStyle="1" w:styleId="360pt">
    <w:name w:val="Основной текст (36) + Интервал 0 pt"/>
    <w:basedOn w:val="36"/>
    <w:uiPriority w:val="99"/>
    <w:rsid w:val="003B7AC2"/>
    <w:rPr>
      <w:spacing w:val="-4"/>
    </w:rPr>
  </w:style>
  <w:style w:type="character" w:customStyle="1" w:styleId="0pt30">
    <w:name w:val="Колонтитул + Интервал 0 pt3"/>
    <w:basedOn w:val="af1"/>
    <w:uiPriority w:val="99"/>
    <w:rsid w:val="003B7AC2"/>
  </w:style>
  <w:style w:type="character" w:customStyle="1" w:styleId="73">
    <w:name w:val="Заголовок №7_"/>
    <w:basedOn w:val="a0"/>
    <w:link w:val="74"/>
    <w:uiPriority w:val="99"/>
    <w:locked/>
    <w:rsid w:val="003B7AC2"/>
    <w:rPr>
      <w:rFonts w:ascii="Arial" w:hAnsi="Arial" w:cs="Arial"/>
      <w:b/>
      <w:bCs/>
      <w:spacing w:val="-4"/>
      <w:sz w:val="21"/>
      <w:szCs w:val="21"/>
      <w:shd w:val="clear" w:color="auto" w:fill="FFFFFF"/>
    </w:rPr>
  </w:style>
  <w:style w:type="character" w:customStyle="1" w:styleId="99">
    <w:name w:val="Основной текст + 99"/>
    <w:aliases w:val="5 pt21,Полужирный7,Интервал 0 pt25"/>
    <w:uiPriority w:val="99"/>
    <w:rsid w:val="003B7AC2"/>
    <w:rPr>
      <w:rFonts w:ascii="Arial" w:hAnsi="Arial" w:cs="Arial"/>
      <w:b/>
      <w:bCs/>
      <w:spacing w:val="-2"/>
      <w:sz w:val="19"/>
      <w:szCs w:val="19"/>
      <w:u w:val="none"/>
    </w:rPr>
  </w:style>
  <w:style w:type="character" w:customStyle="1" w:styleId="28">
    <w:name w:val="Основной текст + Полужирный2"/>
    <w:aliases w:val="Курсив12,Интервал 0 pt24"/>
    <w:uiPriority w:val="99"/>
    <w:rsid w:val="003B7AC2"/>
    <w:rPr>
      <w:rFonts w:ascii="Arial" w:hAnsi="Arial" w:cs="Arial"/>
      <w:b/>
      <w:bCs/>
      <w:i/>
      <w:iCs/>
      <w:spacing w:val="-2"/>
      <w:sz w:val="21"/>
      <w:szCs w:val="21"/>
      <w:u w:val="none"/>
    </w:rPr>
  </w:style>
  <w:style w:type="character" w:customStyle="1" w:styleId="98">
    <w:name w:val="Основной текст + 98"/>
    <w:aliases w:val="5 pt20,Интервал 0 pt23"/>
    <w:uiPriority w:val="99"/>
    <w:rsid w:val="003B7AC2"/>
    <w:rPr>
      <w:rFonts w:ascii="Arial" w:hAnsi="Arial" w:cs="Arial"/>
      <w:spacing w:val="-8"/>
      <w:sz w:val="19"/>
      <w:szCs w:val="19"/>
      <w:u w:val="none"/>
    </w:rPr>
  </w:style>
  <w:style w:type="character" w:customStyle="1" w:styleId="9pt1">
    <w:name w:val="Основной текст + 9 pt1"/>
    <w:aliases w:val="Курсив11,Интервал 0 pt22"/>
    <w:uiPriority w:val="99"/>
    <w:rsid w:val="003B7AC2"/>
    <w:rPr>
      <w:rFonts w:ascii="Arial" w:hAnsi="Arial" w:cs="Arial"/>
      <w:i/>
      <w:iCs/>
      <w:sz w:val="18"/>
      <w:szCs w:val="18"/>
      <w:u w:val="none"/>
    </w:rPr>
  </w:style>
  <w:style w:type="character" w:customStyle="1" w:styleId="530">
    <w:name w:val="Заголовок №5 (3)_"/>
    <w:basedOn w:val="a0"/>
    <w:link w:val="531"/>
    <w:uiPriority w:val="99"/>
    <w:locked/>
    <w:rsid w:val="003B7AC2"/>
    <w:rPr>
      <w:rFonts w:ascii="Garamond" w:hAnsi="Garamond" w:cs="Garamond"/>
      <w:spacing w:val="5"/>
      <w:sz w:val="36"/>
      <w:szCs w:val="36"/>
      <w:shd w:val="clear" w:color="auto" w:fill="FFFFFF"/>
    </w:rPr>
  </w:style>
  <w:style w:type="character" w:customStyle="1" w:styleId="97">
    <w:name w:val="Основной текст + 97"/>
    <w:aliases w:val="5 pt19,Курсив10,Интервал 0 pt21"/>
    <w:uiPriority w:val="99"/>
    <w:rsid w:val="003B7AC2"/>
    <w:rPr>
      <w:rFonts w:ascii="Arial" w:hAnsi="Arial" w:cs="Arial"/>
      <w:i/>
      <w:iCs/>
      <w:spacing w:val="-3"/>
      <w:sz w:val="19"/>
      <w:szCs w:val="19"/>
      <w:u w:val="none"/>
    </w:rPr>
  </w:style>
  <w:style w:type="character" w:customStyle="1" w:styleId="96">
    <w:name w:val="Основной текст + 96"/>
    <w:aliases w:val="5 pt18,Полужирный6,Курсив9,Интервал 0 pt20"/>
    <w:uiPriority w:val="99"/>
    <w:rsid w:val="003B7AC2"/>
    <w:rPr>
      <w:rFonts w:ascii="Arial" w:hAnsi="Arial" w:cs="Arial"/>
      <w:b/>
      <w:bCs/>
      <w:i/>
      <w:iCs/>
      <w:spacing w:val="-3"/>
      <w:sz w:val="19"/>
      <w:szCs w:val="19"/>
      <w:u w:val="none"/>
    </w:rPr>
  </w:style>
  <w:style w:type="character" w:customStyle="1" w:styleId="37">
    <w:name w:val="Подпись к таблице (3)_"/>
    <w:basedOn w:val="a0"/>
    <w:link w:val="38"/>
    <w:uiPriority w:val="99"/>
    <w:locked/>
    <w:rsid w:val="003B7AC2"/>
    <w:rPr>
      <w:rFonts w:ascii="Arial" w:hAnsi="Arial" w:cs="Arial"/>
      <w:i/>
      <w:iCs/>
      <w:spacing w:val="-3"/>
      <w:sz w:val="19"/>
      <w:szCs w:val="19"/>
      <w:shd w:val="clear" w:color="auto" w:fill="FFFFFF"/>
    </w:rPr>
  </w:style>
  <w:style w:type="character" w:customStyle="1" w:styleId="39">
    <w:name w:val="Подпись к таблице (3) + Полужирный"/>
    <w:aliases w:val="Не курсив2,Интервал 0 pt19"/>
    <w:basedOn w:val="37"/>
    <w:uiPriority w:val="99"/>
    <w:rsid w:val="003B7AC2"/>
    <w:rPr>
      <w:b/>
      <w:bCs/>
      <w:spacing w:val="-2"/>
    </w:rPr>
  </w:style>
  <w:style w:type="character" w:customStyle="1" w:styleId="80pt2">
    <w:name w:val="Основной текст (8) + Интервал 0 pt2"/>
    <w:basedOn w:val="8"/>
    <w:uiPriority w:val="99"/>
    <w:rsid w:val="003B7AC2"/>
    <w:rPr>
      <w:spacing w:val="-2"/>
    </w:rPr>
  </w:style>
  <w:style w:type="character" w:customStyle="1" w:styleId="640">
    <w:name w:val="Заголовок №6 (4)_"/>
    <w:basedOn w:val="a0"/>
    <w:link w:val="641"/>
    <w:uiPriority w:val="99"/>
    <w:locked/>
    <w:rsid w:val="003B7AC2"/>
    <w:rPr>
      <w:rFonts w:ascii="Arial" w:hAnsi="Arial" w:cs="Arial"/>
      <w:b/>
      <w:bCs/>
      <w:spacing w:val="-4"/>
      <w:sz w:val="23"/>
      <w:szCs w:val="23"/>
      <w:shd w:val="clear" w:color="auto" w:fill="FFFFFF"/>
    </w:rPr>
  </w:style>
  <w:style w:type="character" w:customStyle="1" w:styleId="10pt4">
    <w:name w:val="Основной текст + 10 pt4"/>
    <w:aliases w:val="Полужирный5"/>
    <w:uiPriority w:val="99"/>
    <w:rsid w:val="003B7AC2"/>
    <w:rPr>
      <w:rFonts w:ascii="Arial" w:hAnsi="Arial" w:cs="Arial"/>
      <w:b/>
      <w:bCs/>
      <w:spacing w:val="-4"/>
      <w:sz w:val="20"/>
      <w:szCs w:val="20"/>
      <w:u w:val="none"/>
    </w:rPr>
  </w:style>
  <w:style w:type="character" w:customStyle="1" w:styleId="210">
    <w:name w:val="Подпись к таблице (2) + Малые прописные1"/>
    <w:aliases w:val="Интервал 0 pt18"/>
    <w:basedOn w:val="24"/>
    <w:uiPriority w:val="99"/>
    <w:rsid w:val="003B7AC2"/>
    <w:rPr>
      <w:smallCaps/>
      <w:spacing w:val="-2"/>
    </w:rPr>
  </w:style>
  <w:style w:type="character" w:customStyle="1" w:styleId="350">
    <w:name w:val="Основной текст (35)_"/>
    <w:basedOn w:val="a0"/>
    <w:link w:val="351"/>
    <w:uiPriority w:val="99"/>
    <w:locked/>
    <w:rsid w:val="003B7AC2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352">
    <w:name w:val="Основной текст (35) + Малые прописные"/>
    <w:basedOn w:val="350"/>
    <w:uiPriority w:val="99"/>
    <w:rsid w:val="003B7AC2"/>
    <w:rPr>
      <w:smallCaps/>
    </w:rPr>
  </w:style>
  <w:style w:type="character" w:customStyle="1" w:styleId="75">
    <w:name w:val="Заголовок №7 (5)_"/>
    <w:basedOn w:val="a0"/>
    <w:link w:val="750"/>
    <w:uiPriority w:val="99"/>
    <w:locked/>
    <w:rsid w:val="003B7AC2"/>
    <w:rPr>
      <w:rFonts w:ascii="Arial" w:hAnsi="Arial" w:cs="Arial"/>
      <w:i/>
      <w:iCs/>
      <w:spacing w:val="-3"/>
      <w:sz w:val="21"/>
      <w:szCs w:val="21"/>
      <w:shd w:val="clear" w:color="auto" w:fill="FFFFFF"/>
    </w:rPr>
  </w:style>
  <w:style w:type="character" w:customStyle="1" w:styleId="3410">
    <w:name w:val="Основной текст (34) + 10"/>
    <w:aliases w:val="5 pt17,Курсив8,Интервал 0 pt17"/>
    <w:basedOn w:val="340"/>
    <w:uiPriority w:val="99"/>
    <w:rsid w:val="003B7AC2"/>
    <w:rPr>
      <w:i/>
      <w:iCs/>
      <w:spacing w:val="-2"/>
      <w:sz w:val="21"/>
      <w:szCs w:val="21"/>
    </w:rPr>
  </w:style>
  <w:style w:type="character" w:customStyle="1" w:styleId="34105">
    <w:name w:val="Основной текст (34) + 105"/>
    <w:aliases w:val="5 pt16,Не полужирный4"/>
    <w:basedOn w:val="340"/>
    <w:uiPriority w:val="99"/>
    <w:rsid w:val="003B7AC2"/>
    <w:rPr>
      <w:sz w:val="21"/>
      <w:szCs w:val="21"/>
    </w:rPr>
  </w:style>
  <w:style w:type="character" w:customStyle="1" w:styleId="95">
    <w:name w:val="Основной текст + 95"/>
    <w:aliases w:val="5 pt15,Интервал 0 pt16"/>
    <w:uiPriority w:val="99"/>
    <w:rsid w:val="003B7AC2"/>
    <w:rPr>
      <w:rFonts w:ascii="Arial" w:hAnsi="Arial" w:cs="Arial"/>
      <w:spacing w:val="-3"/>
      <w:sz w:val="19"/>
      <w:szCs w:val="19"/>
      <w:u w:val="none"/>
    </w:rPr>
  </w:style>
  <w:style w:type="character" w:customStyle="1" w:styleId="94">
    <w:name w:val="Основной текст + 94"/>
    <w:aliases w:val="5 pt14,Интервал 0 pt15"/>
    <w:uiPriority w:val="99"/>
    <w:rsid w:val="003B7AC2"/>
    <w:rPr>
      <w:rFonts w:ascii="Arial" w:hAnsi="Arial" w:cs="Arial"/>
      <w:spacing w:val="-5"/>
      <w:sz w:val="19"/>
      <w:szCs w:val="19"/>
      <w:u w:val="none"/>
    </w:rPr>
  </w:style>
  <w:style w:type="character" w:customStyle="1" w:styleId="93">
    <w:name w:val="Основной текст + 93"/>
    <w:aliases w:val="5 pt13,Полужирный4,Курсив7,Интервал 0 pt14"/>
    <w:uiPriority w:val="99"/>
    <w:rsid w:val="003B7AC2"/>
    <w:rPr>
      <w:rFonts w:ascii="Arial" w:hAnsi="Arial" w:cs="Arial"/>
      <w:b/>
      <w:bCs/>
      <w:i/>
      <w:iCs/>
      <w:spacing w:val="-2"/>
      <w:sz w:val="19"/>
      <w:szCs w:val="19"/>
      <w:u w:val="none"/>
    </w:rPr>
  </w:style>
  <w:style w:type="character" w:customStyle="1" w:styleId="0pt2">
    <w:name w:val="Колонтитул + Интервал 0 pt2"/>
    <w:basedOn w:val="af1"/>
    <w:uiPriority w:val="99"/>
    <w:rsid w:val="003B7AC2"/>
    <w:rPr>
      <w:spacing w:val="0"/>
    </w:rPr>
  </w:style>
  <w:style w:type="character" w:customStyle="1" w:styleId="92">
    <w:name w:val="Основной текст + 92"/>
    <w:aliases w:val="5 pt12,Интервал 0 pt13"/>
    <w:uiPriority w:val="99"/>
    <w:rsid w:val="003B7AC2"/>
    <w:rPr>
      <w:rFonts w:ascii="Arial" w:hAnsi="Arial" w:cs="Arial"/>
      <w:spacing w:val="-11"/>
      <w:sz w:val="19"/>
      <w:szCs w:val="19"/>
      <w:u w:val="none"/>
    </w:rPr>
  </w:style>
  <w:style w:type="character" w:customStyle="1" w:styleId="91">
    <w:name w:val="Основной текст + 91"/>
    <w:aliases w:val="5 pt11,Курсив6"/>
    <w:uiPriority w:val="99"/>
    <w:rsid w:val="003B7AC2"/>
    <w:rPr>
      <w:rFonts w:ascii="Arial" w:hAnsi="Arial" w:cs="Arial"/>
      <w:i/>
      <w:iCs/>
      <w:spacing w:val="-4"/>
      <w:sz w:val="19"/>
      <w:szCs w:val="19"/>
      <w:u w:val="none"/>
    </w:rPr>
  </w:style>
  <w:style w:type="character" w:customStyle="1" w:styleId="14">
    <w:name w:val="Основной текст + Полужирный1"/>
    <w:aliases w:val="Курсив5"/>
    <w:uiPriority w:val="99"/>
    <w:rsid w:val="003B7AC2"/>
    <w:rPr>
      <w:rFonts w:ascii="Arial" w:hAnsi="Arial" w:cs="Arial"/>
      <w:b/>
      <w:bCs/>
      <w:i/>
      <w:iCs/>
      <w:spacing w:val="-4"/>
      <w:sz w:val="21"/>
      <w:szCs w:val="21"/>
      <w:u w:val="none"/>
    </w:rPr>
  </w:style>
  <w:style w:type="character" w:customStyle="1" w:styleId="3611">
    <w:name w:val="Основной текст (36) + Малые прописные1"/>
    <w:aliases w:val="Интервал 0 pt12"/>
    <w:basedOn w:val="36"/>
    <w:uiPriority w:val="99"/>
    <w:rsid w:val="003B7AC2"/>
    <w:rPr>
      <w:smallCaps/>
      <w:spacing w:val="-3"/>
    </w:rPr>
  </w:style>
  <w:style w:type="character" w:customStyle="1" w:styleId="36101">
    <w:name w:val="Основной текст (36) + 101"/>
    <w:aliases w:val="5 pt10,Курсив4,Интервал 0 pt11"/>
    <w:basedOn w:val="36"/>
    <w:uiPriority w:val="99"/>
    <w:rsid w:val="003B7AC2"/>
    <w:rPr>
      <w:i/>
      <w:iCs/>
      <w:spacing w:val="-4"/>
      <w:sz w:val="21"/>
      <w:szCs w:val="21"/>
    </w:rPr>
  </w:style>
  <w:style w:type="character" w:customStyle="1" w:styleId="340pt">
    <w:name w:val="Основной текст (34) + Интервал 0 pt"/>
    <w:basedOn w:val="340"/>
    <w:uiPriority w:val="99"/>
    <w:rsid w:val="003B7AC2"/>
    <w:rPr>
      <w:spacing w:val="-3"/>
    </w:rPr>
  </w:style>
  <w:style w:type="character" w:customStyle="1" w:styleId="720pt1">
    <w:name w:val="Заголовок №7 (2) + Интервал 0 pt1"/>
    <w:basedOn w:val="720"/>
    <w:uiPriority w:val="99"/>
    <w:rsid w:val="003B7AC2"/>
    <w:rPr>
      <w:spacing w:val="-4"/>
    </w:rPr>
  </w:style>
  <w:style w:type="character" w:customStyle="1" w:styleId="34104">
    <w:name w:val="Основной текст (34) + 104"/>
    <w:aliases w:val="5 pt9"/>
    <w:basedOn w:val="340"/>
    <w:uiPriority w:val="99"/>
    <w:rsid w:val="003B7AC2"/>
    <w:rPr>
      <w:sz w:val="21"/>
      <w:szCs w:val="21"/>
    </w:rPr>
  </w:style>
  <w:style w:type="character" w:customStyle="1" w:styleId="34103">
    <w:name w:val="Основной текст (34) + 103"/>
    <w:aliases w:val="5 pt8,Не полужирный3,Интервал 0 pt10"/>
    <w:basedOn w:val="340"/>
    <w:uiPriority w:val="99"/>
    <w:rsid w:val="003B7AC2"/>
    <w:rPr>
      <w:spacing w:val="-5"/>
      <w:sz w:val="21"/>
      <w:szCs w:val="21"/>
    </w:rPr>
  </w:style>
  <w:style w:type="character" w:customStyle="1" w:styleId="34102">
    <w:name w:val="Основной текст (34) + 102"/>
    <w:aliases w:val="5 pt7,Курсив3"/>
    <w:basedOn w:val="340"/>
    <w:uiPriority w:val="99"/>
    <w:rsid w:val="003B7AC2"/>
    <w:rPr>
      <w:i/>
      <w:iCs/>
      <w:sz w:val="21"/>
      <w:szCs w:val="21"/>
    </w:rPr>
  </w:style>
  <w:style w:type="character" w:customStyle="1" w:styleId="349">
    <w:name w:val="Основной текст (34) + 9"/>
    <w:aliases w:val="5 pt6,Интервал 0 pt9"/>
    <w:basedOn w:val="340"/>
    <w:uiPriority w:val="99"/>
    <w:rsid w:val="003B7AC2"/>
    <w:rPr>
      <w:spacing w:val="-3"/>
      <w:sz w:val="19"/>
      <w:szCs w:val="19"/>
    </w:rPr>
  </w:style>
  <w:style w:type="character" w:customStyle="1" w:styleId="80pt1">
    <w:name w:val="Основной текст (8) + Интервал 0 pt1"/>
    <w:basedOn w:val="8"/>
    <w:uiPriority w:val="99"/>
    <w:rsid w:val="003B7AC2"/>
    <w:rPr>
      <w:spacing w:val="-4"/>
    </w:rPr>
  </w:style>
  <w:style w:type="character" w:customStyle="1" w:styleId="360pt2">
    <w:name w:val="Основной текст (36) + Интервал 0 pt2"/>
    <w:basedOn w:val="36"/>
    <w:uiPriority w:val="99"/>
    <w:rsid w:val="003B7AC2"/>
    <w:rPr>
      <w:spacing w:val="-3"/>
    </w:rPr>
  </w:style>
  <w:style w:type="character" w:customStyle="1" w:styleId="360pt1">
    <w:name w:val="Основной текст (36) + Интервал 0 pt1"/>
    <w:basedOn w:val="36"/>
    <w:uiPriority w:val="99"/>
    <w:rsid w:val="003B7AC2"/>
    <w:rPr>
      <w:spacing w:val="-3"/>
    </w:rPr>
  </w:style>
  <w:style w:type="character" w:customStyle="1" w:styleId="34101">
    <w:name w:val="Основной текст (34) + 101"/>
    <w:aliases w:val="5 pt5,Не полужирный2,Курсив2"/>
    <w:basedOn w:val="340"/>
    <w:uiPriority w:val="99"/>
    <w:rsid w:val="003B7AC2"/>
    <w:rPr>
      <w:i/>
      <w:iCs/>
      <w:sz w:val="21"/>
      <w:szCs w:val="21"/>
    </w:rPr>
  </w:style>
  <w:style w:type="character" w:customStyle="1" w:styleId="730">
    <w:name w:val="Заголовок №7 (3)_"/>
    <w:basedOn w:val="a0"/>
    <w:link w:val="731"/>
    <w:uiPriority w:val="99"/>
    <w:locked/>
    <w:rsid w:val="003B7AC2"/>
    <w:rPr>
      <w:rFonts w:ascii="Arial" w:hAnsi="Arial" w:cs="Arial"/>
      <w:b/>
      <w:bCs/>
      <w:spacing w:val="-3"/>
      <w:sz w:val="19"/>
      <w:szCs w:val="19"/>
      <w:shd w:val="clear" w:color="auto" w:fill="FFFFFF"/>
    </w:rPr>
  </w:style>
  <w:style w:type="character" w:customStyle="1" w:styleId="76">
    <w:name w:val="Заголовок №7 (6)_"/>
    <w:basedOn w:val="a0"/>
    <w:link w:val="760"/>
    <w:uiPriority w:val="99"/>
    <w:locked/>
    <w:rsid w:val="003B7AC2"/>
    <w:rPr>
      <w:rFonts w:ascii="Arial" w:hAnsi="Arial" w:cs="Arial"/>
      <w:b/>
      <w:bCs/>
      <w:spacing w:val="-3"/>
      <w:sz w:val="19"/>
      <w:szCs w:val="19"/>
      <w:shd w:val="clear" w:color="auto" w:fill="FFFFFF"/>
    </w:rPr>
  </w:style>
  <w:style w:type="character" w:customStyle="1" w:styleId="761">
    <w:name w:val="Заголовок №7 (6) + Малые прописные"/>
    <w:basedOn w:val="76"/>
    <w:uiPriority w:val="99"/>
    <w:rsid w:val="003B7AC2"/>
    <w:rPr>
      <w:smallCaps/>
    </w:rPr>
  </w:style>
  <w:style w:type="character" w:customStyle="1" w:styleId="44">
    <w:name w:val="Основной текст (44)_"/>
    <w:basedOn w:val="a0"/>
    <w:link w:val="440"/>
    <w:uiPriority w:val="99"/>
    <w:locked/>
    <w:rsid w:val="003B7AC2"/>
    <w:rPr>
      <w:rFonts w:ascii="Arial" w:hAnsi="Arial" w:cs="Arial"/>
      <w:b/>
      <w:bCs/>
      <w:spacing w:val="-3"/>
      <w:sz w:val="19"/>
      <w:szCs w:val="19"/>
      <w:shd w:val="clear" w:color="auto" w:fill="FFFFFF"/>
    </w:rPr>
  </w:style>
  <w:style w:type="character" w:customStyle="1" w:styleId="4410">
    <w:name w:val="Основной текст (44) + 10"/>
    <w:aliases w:val="5 pt4,Не полужирный1,Курсив1,Интервал 0 pt8"/>
    <w:basedOn w:val="44"/>
    <w:uiPriority w:val="99"/>
    <w:rsid w:val="003B7AC2"/>
    <w:rPr>
      <w:i/>
      <w:iCs/>
      <w:spacing w:val="-4"/>
      <w:sz w:val="21"/>
      <w:szCs w:val="21"/>
    </w:rPr>
  </w:style>
  <w:style w:type="character" w:customStyle="1" w:styleId="4410pt">
    <w:name w:val="Основной текст (44) + 10 pt"/>
    <w:basedOn w:val="44"/>
    <w:uiPriority w:val="99"/>
    <w:rsid w:val="003B7AC2"/>
    <w:rPr>
      <w:sz w:val="20"/>
      <w:szCs w:val="20"/>
    </w:rPr>
  </w:style>
  <w:style w:type="character" w:customStyle="1" w:styleId="70pt1">
    <w:name w:val="Основной текст (7) + Интервал 0 pt1"/>
    <w:basedOn w:val="71"/>
    <w:uiPriority w:val="99"/>
    <w:rsid w:val="003B7AC2"/>
    <w:rPr>
      <w:spacing w:val="-4"/>
    </w:rPr>
  </w:style>
  <w:style w:type="character" w:customStyle="1" w:styleId="441">
    <w:name w:val="Основной текст (44) + Малые прописные"/>
    <w:basedOn w:val="44"/>
    <w:uiPriority w:val="99"/>
    <w:rsid w:val="003B7AC2"/>
    <w:rPr>
      <w:smallCaps/>
    </w:rPr>
  </w:style>
  <w:style w:type="character" w:customStyle="1" w:styleId="110pt">
    <w:name w:val="Подпись к таблице (11) + Интервал 0 pt"/>
    <w:basedOn w:val="110"/>
    <w:uiPriority w:val="99"/>
    <w:rsid w:val="003B7AC2"/>
    <w:rPr>
      <w:spacing w:val="-3"/>
    </w:rPr>
  </w:style>
  <w:style w:type="character" w:customStyle="1" w:styleId="810pt">
    <w:name w:val="Основной текст (8) + 10 pt"/>
    <w:aliases w:val="Не курсив1,Интервал 0 pt7"/>
    <w:basedOn w:val="8"/>
    <w:uiPriority w:val="99"/>
    <w:rsid w:val="003B7AC2"/>
    <w:rPr>
      <w:spacing w:val="-3"/>
      <w:sz w:val="20"/>
      <w:szCs w:val="20"/>
    </w:rPr>
  </w:style>
  <w:style w:type="character" w:customStyle="1" w:styleId="592">
    <w:name w:val="Основной текст (5) + 92"/>
    <w:aliases w:val="5 pt3,Интервал 0 pt6"/>
    <w:basedOn w:val="53"/>
    <w:uiPriority w:val="99"/>
    <w:rsid w:val="003B7AC2"/>
    <w:rPr>
      <w:spacing w:val="-5"/>
      <w:sz w:val="19"/>
      <w:szCs w:val="19"/>
    </w:rPr>
  </w:style>
  <w:style w:type="character" w:customStyle="1" w:styleId="340pt1">
    <w:name w:val="Основной текст (34) + Интервал 0 pt1"/>
    <w:basedOn w:val="340"/>
    <w:uiPriority w:val="99"/>
    <w:rsid w:val="003B7AC2"/>
    <w:rPr>
      <w:spacing w:val="-3"/>
    </w:rPr>
  </w:style>
  <w:style w:type="character" w:customStyle="1" w:styleId="0pt20">
    <w:name w:val="Основной текст + Интервал 0 pt2"/>
    <w:uiPriority w:val="99"/>
    <w:rsid w:val="003B7AC2"/>
    <w:rPr>
      <w:rFonts w:ascii="Arial" w:hAnsi="Arial" w:cs="Arial"/>
      <w:spacing w:val="-5"/>
      <w:sz w:val="21"/>
      <w:szCs w:val="21"/>
      <w:u w:val="none"/>
    </w:rPr>
  </w:style>
  <w:style w:type="character" w:customStyle="1" w:styleId="10pt3">
    <w:name w:val="Основной текст + 10 pt3"/>
    <w:aliases w:val="Полужирный3,Интервал 0 pt5"/>
    <w:uiPriority w:val="99"/>
    <w:rsid w:val="003B7AC2"/>
    <w:rPr>
      <w:rFonts w:ascii="Arial" w:hAnsi="Arial" w:cs="Arial"/>
      <w:b/>
      <w:bCs/>
      <w:spacing w:val="-3"/>
      <w:sz w:val="20"/>
      <w:szCs w:val="20"/>
      <w:u w:val="none"/>
    </w:rPr>
  </w:style>
  <w:style w:type="character" w:customStyle="1" w:styleId="369">
    <w:name w:val="Основной текст (36) + 9"/>
    <w:aliases w:val="5 pt2,Интервал 0 pt4"/>
    <w:basedOn w:val="36"/>
    <w:uiPriority w:val="99"/>
    <w:rsid w:val="003B7AC2"/>
    <w:rPr>
      <w:spacing w:val="-3"/>
      <w:sz w:val="19"/>
      <w:szCs w:val="19"/>
    </w:rPr>
  </w:style>
  <w:style w:type="character" w:customStyle="1" w:styleId="610pt">
    <w:name w:val="Основной текст (6) + 10 pt"/>
    <w:basedOn w:val="6"/>
    <w:uiPriority w:val="99"/>
    <w:rsid w:val="003B7AC2"/>
    <w:rPr>
      <w:sz w:val="20"/>
      <w:szCs w:val="20"/>
    </w:rPr>
  </w:style>
  <w:style w:type="character" w:customStyle="1" w:styleId="591">
    <w:name w:val="Основной текст (5) + 91"/>
    <w:aliases w:val="5 pt1,Малые прописные1,Интервал 0 pt3"/>
    <w:basedOn w:val="53"/>
    <w:uiPriority w:val="99"/>
    <w:rsid w:val="003B7AC2"/>
    <w:rPr>
      <w:smallCaps/>
      <w:spacing w:val="-5"/>
      <w:sz w:val="19"/>
      <w:szCs w:val="19"/>
    </w:rPr>
  </w:style>
  <w:style w:type="character" w:customStyle="1" w:styleId="10pt2">
    <w:name w:val="Основной текст + 10 pt2"/>
    <w:aliases w:val="Полужирный2,Интервал 0 pt2"/>
    <w:uiPriority w:val="99"/>
    <w:rsid w:val="003B7AC2"/>
    <w:rPr>
      <w:rFonts w:ascii="Arial" w:hAnsi="Arial" w:cs="Arial"/>
      <w:b/>
      <w:bCs/>
      <w:spacing w:val="-3"/>
      <w:sz w:val="20"/>
      <w:szCs w:val="20"/>
      <w:u w:val="none"/>
    </w:rPr>
  </w:style>
  <w:style w:type="character" w:customStyle="1" w:styleId="0pt1">
    <w:name w:val="Основной текст + Интервал 0 pt1"/>
    <w:uiPriority w:val="99"/>
    <w:rsid w:val="003B7AC2"/>
    <w:rPr>
      <w:rFonts w:ascii="Arial" w:hAnsi="Arial" w:cs="Arial"/>
      <w:spacing w:val="-5"/>
      <w:sz w:val="21"/>
      <w:szCs w:val="21"/>
      <w:u w:val="none"/>
    </w:rPr>
  </w:style>
  <w:style w:type="character" w:customStyle="1" w:styleId="0pt10">
    <w:name w:val="Колонтитул + Интервал 0 pt1"/>
    <w:basedOn w:val="af1"/>
    <w:uiPriority w:val="99"/>
    <w:rsid w:val="003B7AC2"/>
    <w:rPr>
      <w:spacing w:val="-2"/>
    </w:rPr>
  </w:style>
  <w:style w:type="character" w:customStyle="1" w:styleId="10pt1">
    <w:name w:val="Основной текст + 10 pt1"/>
    <w:aliases w:val="Полужирный1,Интервал 0 pt1"/>
    <w:uiPriority w:val="99"/>
    <w:rsid w:val="003B7AC2"/>
    <w:rPr>
      <w:rFonts w:ascii="Arial" w:hAnsi="Arial" w:cs="Arial"/>
      <w:b/>
      <w:bCs/>
      <w:spacing w:val="-6"/>
      <w:sz w:val="20"/>
      <w:szCs w:val="20"/>
      <w:u w:val="none"/>
    </w:rPr>
  </w:style>
  <w:style w:type="character" w:customStyle="1" w:styleId="15">
    <w:name w:val="Основной текст + Курсив1"/>
    <w:uiPriority w:val="99"/>
    <w:rsid w:val="003B7AC2"/>
    <w:rPr>
      <w:rFonts w:ascii="Arial" w:hAnsi="Arial" w:cs="Arial"/>
      <w:i/>
      <w:iCs/>
      <w:spacing w:val="-4"/>
      <w:sz w:val="21"/>
      <w:szCs w:val="21"/>
      <w:u w:val="none"/>
    </w:rPr>
  </w:style>
  <w:style w:type="paragraph" w:customStyle="1" w:styleId="20">
    <w:name w:val="Основной текст (2)"/>
    <w:basedOn w:val="a"/>
    <w:link w:val="2"/>
    <w:uiPriority w:val="99"/>
    <w:rsid w:val="003B7AC2"/>
    <w:pPr>
      <w:widowControl w:val="0"/>
      <w:shd w:val="clear" w:color="auto" w:fill="FFFFFF"/>
      <w:spacing w:after="4680" w:line="240" w:lineRule="atLeast"/>
    </w:pPr>
    <w:rPr>
      <w:rFonts w:ascii="Arial" w:eastAsiaTheme="minorHAnsi" w:hAnsi="Arial" w:cs="Arial"/>
      <w:b/>
      <w:bCs/>
      <w:spacing w:val="-4"/>
      <w:sz w:val="21"/>
      <w:szCs w:val="21"/>
    </w:rPr>
  </w:style>
  <w:style w:type="paragraph" w:customStyle="1" w:styleId="11">
    <w:name w:val="Заголовок №1"/>
    <w:basedOn w:val="a"/>
    <w:link w:val="10"/>
    <w:uiPriority w:val="99"/>
    <w:rsid w:val="003B7AC2"/>
    <w:pPr>
      <w:widowControl w:val="0"/>
      <w:shd w:val="clear" w:color="auto" w:fill="FFFFFF"/>
      <w:spacing w:before="4680" w:after="780" w:line="240" w:lineRule="atLeast"/>
      <w:jc w:val="center"/>
      <w:outlineLvl w:val="0"/>
    </w:pPr>
    <w:rPr>
      <w:rFonts w:ascii="Arial" w:eastAsiaTheme="minorHAnsi" w:hAnsi="Arial" w:cs="Arial"/>
      <w:b/>
      <w:bCs/>
      <w:spacing w:val="-4"/>
      <w:sz w:val="52"/>
      <w:szCs w:val="52"/>
    </w:rPr>
  </w:style>
  <w:style w:type="paragraph" w:customStyle="1" w:styleId="22">
    <w:name w:val="Заголовок №2"/>
    <w:basedOn w:val="a"/>
    <w:link w:val="21"/>
    <w:uiPriority w:val="99"/>
    <w:rsid w:val="003B7AC2"/>
    <w:pPr>
      <w:widowControl w:val="0"/>
      <w:shd w:val="clear" w:color="auto" w:fill="FFFFFF"/>
      <w:spacing w:before="780" w:after="0" w:line="929" w:lineRule="exact"/>
      <w:jc w:val="center"/>
      <w:outlineLvl w:val="1"/>
    </w:pPr>
    <w:rPr>
      <w:rFonts w:ascii="Arial" w:eastAsiaTheme="minorHAnsi" w:hAnsi="Arial" w:cs="Arial"/>
      <w:b/>
      <w:bCs/>
      <w:spacing w:val="-6"/>
      <w:sz w:val="46"/>
      <w:szCs w:val="46"/>
    </w:rPr>
  </w:style>
  <w:style w:type="paragraph" w:customStyle="1" w:styleId="30">
    <w:name w:val="Заголовок №3"/>
    <w:basedOn w:val="a"/>
    <w:link w:val="3"/>
    <w:uiPriority w:val="99"/>
    <w:rsid w:val="003B7AC2"/>
    <w:pPr>
      <w:widowControl w:val="0"/>
      <w:shd w:val="clear" w:color="auto" w:fill="FFFFFF"/>
      <w:spacing w:after="5160" w:line="240" w:lineRule="atLeast"/>
      <w:jc w:val="center"/>
      <w:outlineLvl w:val="2"/>
    </w:pPr>
    <w:rPr>
      <w:rFonts w:ascii="Arial" w:eastAsiaTheme="minorHAnsi" w:hAnsi="Arial" w:cs="Arial"/>
      <w:b/>
      <w:bCs/>
      <w:spacing w:val="-7"/>
      <w:sz w:val="38"/>
      <w:szCs w:val="38"/>
    </w:rPr>
  </w:style>
  <w:style w:type="paragraph" w:styleId="13">
    <w:name w:val="toc 1"/>
    <w:basedOn w:val="a"/>
    <w:next w:val="a"/>
    <w:link w:val="12"/>
    <w:autoRedefine/>
    <w:uiPriority w:val="99"/>
    <w:semiHidden/>
    <w:rsid w:val="003B7AC2"/>
    <w:pPr>
      <w:widowControl w:val="0"/>
      <w:shd w:val="clear" w:color="auto" w:fill="FFFFFF"/>
      <w:spacing w:after="0" w:line="252" w:lineRule="exact"/>
      <w:jc w:val="both"/>
    </w:pPr>
    <w:rPr>
      <w:rFonts w:ascii="Arial" w:eastAsiaTheme="minorHAnsi" w:hAnsi="Arial" w:cs="Arial"/>
      <w:spacing w:val="-4"/>
      <w:sz w:val="21"/>
      <w:szCs w:val="21"/>
    </w:rPr>
  </w:style>
  <w:style w:type="paragraph" w:customStyle="1" w:styleId="af2">
    <w:name w:val="Колонтитул"/>
    <w:basedOn w:val="a"/>
    <w:link w:val="af1"/>
    <w:uiPriority w:val="99"/>
    <w:rsid w:val="003B7AC2"/>
    <w:pPr>
      <w:widowControl w:val="0"/>
      <w:shd w:val="clear" w:color="auto" w:fill="FFFFFF"/>
      <w:spacing w:after="0" w:line="240" w:lineRule="atLeast"/>
    </w:pPr>
    <w:rPr>
      <w:rFonts w:ascii="AngsanaUPC" w:eastAsiaTheme="minorHAnsi" w:hAnsi="AngsanaUPC" w:cs="AngsanaUPC"/>
      <w:b/>
      <w:bCs/>
      <w:spacing w:val="1"/>
      <w:sz w:val="30"/>
      <w:szCs w:val="30"/>
    </w:rPr>
  </w:style>
  <w:style w:type="paragraph" w:customStyle="1" w:styleId="50">
    <w:name w:val="Заголовок №5"/>
    <w:basedOn w:val="a"/>
    <w:link w:val="5"/>
    <w:uiPriority w:val="99"/>
    <w:rsid w:val="003B7AC2"/>
    <w:pPr>
      <w:widowControl w:val="0"/>
      <w:shd w:val="clear" w:color="auto" w:fill="FFFFFF"/>
      <w:spacing w:after="540" w:line="240" w:lineRule="atLeast"/>
      <w:jc w:val="center"/>
      <w:outlineLvl w:val="4"/>
    </w:pPr>
    <w:rPr>
      <w:rFonts w:ascii="Arial" w:eastAsiaTheme="minorHAnsi" w:hAnsi="Arial" w:cs="Arial"/>
      <w:b/>
      <w:bCs/>
      <w:spacing w:val="-4"/>
      <w:sz w:val="21"/>
      <w:szCs w:val="21"/>
    </w:rPr>
  </w:style>
  <w:style w:type="paragraph" w:customStyle="1" w:styleId="60">
    <w:name w:val="Основной текст (6)"/>
    <w:basedOn w:val="a"/>
    <w:link w:val="6"/>
    <w:uiPriority w:val="99"/>
    <w:rsid w:val="003B7AC2"/>
    <w:pPr>
      <w:widowControl w:val="0"/>
      <w:shd w:val="clear" w:color="auto" w:fill="FFFFFF"/>
      <w:spacing w:before="540" w:after="300" w:line="240" w:lineRule="atLeast"/>
      <w:jc w:val="center"/>
    </w:pPr>
    <w:rPr>
      <w:rFonts w:ascii="Arial" w:eastAsiaTheme="minorHAnsi" w:hAnsi="Arial" w:cs="Arial"/>
      <w:b/>
      <w:bCs/>
      <w:spacing w:val="-3"/>
      <w:sz w:val="19"/>
      <w:szCs w:val="19"/>
    </w:rPr>
  </w:style>
  <w:style w:type="paragraph" w:customStyle="1" w:styleId="72">
    <w:name w:val="Основной текст (7)"/>
    <w:basedOn w:val="a"/>
    <w:link w:val="71"/>
    <w:uiPriority w:val="99"/>
    <w:rsid w:val="003B7AC2"/>
    <w:pPr>
      <w:widowControl w:val="0"/>
      <w:shd w:val="clear" w:color="auto" w:fill="FFFFFF"/>
      <w:spacing w:after="0" w:line="252" w:lineRule="exact"/>
      <w:ind w:firstLine="540"/>
      <w:jc w:val="both"/>
    </w:pPr>
    <w:rPr>
      <w:rFonts w:ascii="Arial" w:eastAsiaTheme="minorHAnsi" w:hAnsi="Arial" w:cs="Arial"/>
      <w:i/>
      <w:iCs/>
      <w:spacing w:val="-2"/>
      <w:sz w:val="21"/>
      <w:szCs w:val="21"/>
    </w:rPr>
  </w:style>
  <w:style w:type="paragraph" w:customStyle="1" w:styleId="25">
    <w:name w:val="Подпись к таблице (2)"/>
    <w:basedOn w:val="a"/>
    <w:link w:val="24"/>
    <w:uiPriority w:val="99"/>
    <w:rsid w:val="003B7AC2"/>
    <w:pPr>
      <w:widowControl w:val="0"/>
      <w:shd w:val="clear" w:color="auto" w:fill="FFFFFF"/>
      <w:spacing w:after="0" w:line="240" w:lineRule="atLeast"/>
    </w:pPr>
    <w:rPr>
      <w:rFonts w:ascii="Arial" w:eastAsiaTheme="minorHAnsi" w:hAnsi="Arial" w:cs="Arial"/>
      <w:b/>
      <w:bCs/>
      <w:spacing w:val="-3"/>
      <w:sz w:val="19"/>
      <w:szCs w:val="19"/>
    </w:rPr>
  </w:style>
  <w:style w:type="paragraph" w:customStyle="1" w:styleId="af4">
    <w:name w:val="Сноска"/>
    <w:basedOn w:val="a"/>
    <w:link w:val="af3"/>
    <w:uiPriority w:val="99"/>
    <w:rsid w:val="003B7AC2"/>
    <w:pPr>
      <w:widowControl w:val="0"/>
      <w:shd w:val="clear" w:color="auto" w:fill="FFFFFF"/>
      <w:spacing w:after="0" w:line="230" w:lineRule="exact"/>
      <w:jc w:val="both"/>
    </w:pPr>
    <w:rPr>
      <w:rFonts w:ascii="Arial" w:eastAsiaTheme="minorHAnsi" w:hAnsi="Arial" w:cs="Arial"/>
      <w:spacing w:val="-4"/>
      <w:sz w:val="19"/>
      <w:szCs w:val="19"/>
    </w:rPr>
  </w:style>
  <w:style w:type="paragraph" w:customStyle="1" w:styleId="32">
    <w:name w:val="Колонтитул (3)"/>
    <w:basedOn w:val="a"/>
    <w:link w:val="31"/>
    <w:uiPriority w:val="99"/>
    <w:rsid w:val="003B7AC2"/>
    <w:pPr>
      <w:widowControl w:val="0"/>
      <w:shd w:val="clear" w:color="auto" w:fill="FFFFFF"/>
      <w:spacing w:after="0" w:line="240" w:lineRule="atLeast"/>
      <w:jc w:val="center"/>
    </w:pPr>
    <w:rPr>
      <w:rFonts w:ascii="Arial" w:eastAsiaTheme="minorHAnsi" w:hAnsi="Arial" w:cs="Arial"/>
      <w:b/>
      <w:bCs/>
      <w:sz w:val="18"/>
      <w:szCs w:val="18"/>
    </w:rPr>
  </w:style>
  <w:style w:type="paragraph" w:customStyle="1" w:styleId="80">
    <w:name w:val="Основной текст (8)"/>
    <w:basedOn w:val="a"/>
    <w:link w:val="8"/>
    <w:uiPriority w:val="99"/>
    <w:rsid w:val="003B7AC2"/>
    <w:pPr>
      <w:widowControl w:val="0"/>
      <w:shd w:val="clear" w:color="auto" w:fill="FFFFFF"/>
      <w:spacing w:after="0" w:line="252" w:lineRule="exact"/>
      <w:ind w:firstLine="540"/>
      <w:jc w:val="both"/>
    </w:pPr>
    <w:rPr>
      <w:rFonts w:ascii="Arial" w:eastAsiaTheme="minorHAnsi" w:hAnsi="Arial" w:cs="Arial"/>
      <w:b/>
      <w:bCs/>
      <w:i/>
      <w:iCs/>
      <w:spacing w:val="1"/>
      <w:sz w:val="21"/>
      <w:szCs w:val="21"/>
    </w:rPr>
  </w:style>
  <w:style w:type="paragraph" w:customStyle="1" w:styleId="af7">
    <w:name w:val="Подпись к таблице"/>
    <w:basedOn w:val="a"/>
    <w:link w:val="af6"/>
    <w:uiPriority w:val="99"/>
    <w:rsid w:val="003B7AC2"/>
    <w:pPr>
      <w:widowControl w:val="0"/>
      <w:shd w:val="clear" w:color="auto" w:fill="FFFFFF"/>
      <w:spacing w:after="0" w:line="240" w:lineRule="atLeast"/>
    </w:pPr>
    <w:rPr>
      <w:rFonts w:ascii="Arial" w:eastAsiaTheme="minorHAnsi" w:hAnsi="Arial" w:cs="Arial"/>
      <w:b/>
      <w:bCs/>
      <w:spacing w:val="-4"/>
      <w:sz w:val="21"/>
      <w:szCs w:val="21"/>
    </w:rPr>
  </w:style>
  <w:style w:type="paragraph" w:customStyle="1" w:styleId="101">
    <w:name w:val="Подпись к таблице (10)"/>
    <w:basedOn w:val="a"/>
    <w:link w:val="100"/>
    <w:uiPriority w:val="99"/>
    <w:rsid w:val="003B7AC2"/>
    <w:pPr>
      <w:widowControl w:val="0"/>
      <w:shd w:val="clear" w:color="auto" w:fill="FFFFFF"/>
      <w:spacing w:after="0" w:line="240" w:lineRule="atLeast"/>
    </w:pPr>
    <w:rPr>
      <w:rFonts w:ascii="Arial" w:eastAsiaTheme="minorHAnsi" w:hAnsi="Arial" w:cs="Arial"/>
      <w:b/>
      <w:bCs/>
      <w:i/>
      <w:iCs/>
      <w:spacing w:val="-2"/>
      <w:sz w:val="19"/>
      <w:szCs w:val="19"/>
    </w:rPr>
  </w:style>
  <w:style w:type="paragraph" w:customStyle="1" w:styleId="520">
    <w:name w:val="Заголовок №5 (2)"/>
    <w:basedOn w:val="a"/>
    <w:link w:val="52"/>
    <w:uiPriority w:val="99"/>
    <w:rsid w:val="003B7AC2"/>
    <w:pPr>
      <w:widowControl w:val="0"/>
      <w:shd w:val="clear" w:color="auto" w:fill="FFFFFF"/>
      <w:spacing w:after="480" w:line="240" w:lineRule="atLeast"/>
      <w:jc w:val="center"/>
      <w:outlineLvl w:val="4"/>
    </w:pPr>
    <w:rPr>
      <w:rFonts w:ascii="Arial" w:eastAsiaTheme="minorHAnsi" w:hAnsi="Arial" w:cs="Arial"/>
      <w:b/>
      <w:bCs/>
      <w:spacing w:val="-3"/>
      <w:sz w:val="23"/>
      <w:szCs w:val="23"/>
    </w:rPr>
  </w:style>
  <w:style w:type="paragraph" w:customStyle="1" w:styleId="360">
    <w:name w:val="Основной текст (36)"/>
    <w:basedOn w:val="a"/>
    <w:link w:val="36"/>
    <w:uiPriority w:val="99"/>
    <w:rsid w:val="003B7AC2"/>
    <w:pPr>
      <w:framePr w:w="9649" w:h="3157" w:hRule="exact" w:wrap="auto" w:vAnchor="page" w:hAnchor="page" w:x="1129" w:y="11725"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64" w:line="200" w:lineRule="exact"/>
    </w:pPr>
    <w:rPr>
      <w:rFonts w:ascii="Arial" w:eastAsiaTheme="minorHAnsi" w:hAnsi="Arial" w:cs="Arial"/>
      <w:b/>
      <w:bCs/>
      <w:spacing w:val="-2"/>
      <w:sz w:val="52"/>
      <w:szCs w:val="52"/>
      <w:lang w:val="en-US"/>
    </w:rPr>
  </w:style>
  <w:style w:type="paragraph" w:customStyle="1" w:styleId="111">
    <w:name w:val="Подпись к таблице (11)"/>
    <w:basedOn w:val="a"/>
    <w:link w:val="110"/>
    <w:uiPriority w:val="99"/>
    <w:rsid w:val="003B7AC2"/>
    <w:pPr>
      <w:widowControl w:val="0"/>
      <w:shd w:val="clear" w:color="auto" w:fill="FFFFFF"/>
      <w:spacing w:after="0" w:line="240" w:lineRule="atLeast"/>
    </w:pPr>
    <w:rPr>
      <w:rFonts w:ascii="Arial" w:eastAsiaTheme="minorHAnsi" w:hAnsi="Arial" w:cs="Arial"/>
      <w:b/>
      <w:bCs/>
      <w:spacing w:val="-2"/>
    </w:rPr>
  </w:style>
  <w:style w:type="paragraph" w:customStyle="1" w:styleId="65">
    <w:name w:val="Заголовок №6"/>
    <w:basedOn w:val="a"/>
    <w:link w:val="64"/>
    <w:uiPriority w:val="99"/>
    <w:rsid w:val="003B7AC2"/>
    <w:pPr>
      <w:widowControl w:val="0"/>
      <w:shd w:val="clear" w:color="auto" w:fill="FFFFFF"/>
      <w:spacing w:before="180" w:after="0" w:line="252" w:lineRule="exact"/>
      <w:jc w:val="both"/>
      <w:outlineLvl w:val="5"/>
    </w:pPr>
    <w:rPr>
      <w:rFonts w:ascii="Arial" w:eastAsiaTheme="minorHAnsi" w:hAnsi="Arial" w:cs="Arial"/>
      <w:b/>
      <w:bCs/>
      <w:spacing w:val="-4"/>
      <w:sz w:val="21"/>
      <w:szCs w:val="21"/>
    </w:rPr>
  </w:style>
  <w:style w:type="paragraph" w:customStyle="1" w:styleId="54">
    <w:name w:val="Основной текст (5)"/>
    <w:basedOn w:val="a"/>
    <w:link w:val="53"/>
    <w:uiPriority w:val="99"/>
    <w:rsid w:val="003B7AC2"/>
    <w:pPr>
      <w:widowControl w:val="0"/>
      <w:shd w:val="clear" w:color="auto" w:fill="FFFFFF"/>
      <w:spacing w:after="0" w:line="240" w:lineRule="atLeast"/>
    </w:pPr>
    <w:rPr>
      <w:rFonts w:ascii="Arial" w:eastAsiaTheme="minorHAnsi" w:hAnsi="Arial" w:cs="Arial"/>
    </w:rPr>
  </w:style>
  <w:style w:type="paragraph" w:customStyle="1" w:styleId="721">
    <w:name w:val="Заголовок №7 (2)"/>
    <w:basedOn w:val="a"/>
    <w:link w:val="720"/>
    <w:uiPriority w:val="99"/>
    <w:rsid w:val="003B7AC2"/>
    <w:pPr>
      <w:widowControl w:val="0"/>
      <w:shd w:val="clear" w:color="auto" w:fill="FFFFFF"/>
      <w:spacing w:before="180" w:after="0" w:line="271" w:lineRule="exact"/>
      <w:ind w:firstLine="540"/>
      <w:outlineLvl w:val="6"/>
    </w:pPr>
    <w:rPr>
      <w:rFonts w:ascii="Arial" w:eastAsiaTheme="minorHAnsi" w:hAnsi="Arial" w:cs="Arial"/>
      <w:b/>
      <w:bCs/>
      <w:i/>
      <w:iCs/>
      <w:spacing w:val="-2"/>
      <w:sz w:val="21"/>
      <w:szCs w:val="21"/>
    </w:rPr>
  </w:style>
  <w:style w:type="paragraph" w:customStyle="1" w:styleId="341">
    <w:name w:val="Основной текст (34)"/>
    <w:basedOn w:val="a"/>
    <w:link w:val="340"/>
    <w:uiPriority w:val="99"/>
    <w:rsid w:val="003B7AC2"/>
    <w:pPr>
      <w:widowControl w:val="0"/>
      <w:shd w:val="clear" w:color="auto" w:fill="FFFFFF"/>
      <w:spacing w:after="0" w:line="252" w:lineRule="exact"/>
      <w:ind w:firstLine="540"/>
      <w:jc w:val="both"/>
    </w:pPr>
    <w:rPr>
      <w:rFonts w:ascii="Arial" w:eastAsiaTheme="minorHAnsi" w:hAnsi="Arial" w:cs="Arial"/>
      <w:b/>
      <w:bCs/>
      <w:spacing w:val="-4"/>
    </w:rPr>
  </w:style>
  <w:style w:type="paragraph" w:customStyle="1" w:styleId="74">
    <w:name w:val="Заголовок №7"/>
    <w:basedOn w:val="a"/>
    <w:link w:val="73"/>
    <w:uiPriority w:val="99"/>
    <w:rsid w:val="003B7AC2"/>
    <w:pPr>
      <w:widowControl w:val="0"/>
      <w:shd w:val="clear" w:color="auto" w:fill="FFFFFF"/>
      <w:spacing w:before="180" w:after="0" w:line="259" w:lineRule="exact"/>
      <w:ind w:firstLine="540"/>
      <w:jc w:val="both"/>
      <w:outlineLvl w:val="6"/>
    </w:pPr>
    <w:rPr>
      <w:rFonts w:ascii="Arial" w:eastAsiaTheme="minorHAnsi" w:hAnsi="Arial" w:cs="Arial"/>
      <w:b/>
      <w:bCs/>
      <w:spacing w:val="-4"/>
      <w:sz w:val="21"/>
      <w:szCs w:val="21"/>
    </w:rPr>
  </w:style>
  <w:style w:type="paragraph" w:customStyle="1" w:styleId="531">
    <w:name w:val="Заголовок №5 (3)"/>
    <w:basedOn w:val="a"/>
    <w:link w:val="530"/>
    <w:uiPriority w:val="99"/>
    <w:rsid w:val="003B7AC2"/>
    <w:pPr>
      <w:widowControl w:val="0"/>
      <w:shd w:val="clear" w:color="auto" w:fill="FFFFFF"/>
      <w:spacing w:before="240" w:after="0" w:line="240" w:lineRule="atLeast"/>
      <w:jc w:val="center"/>
      <w:outlineLvl w:val="4"/>
    </w:pPr>
    <w:rPr>
      <w:rFonts w:ascii="Garamond" w:eastAsiaTheme="minorHAnsi" w:hAnsi="Garamond" w:cs="Garamond"/>
      <w:spacing w:val="5"/>
      <w:sz w:val="36"/>
      <w:szCs w:val="36"/>
    </w:rPr>
  </w:style>
  <w:style w:type="paragraph" w:customStyle="1" w:styleId="38">
    <w:name w:val="Подпись к таблице (3)"/>
    <w:basedOn w:val="a"/>
    <w:link w:val="37"/>
    <w:uiPriority w:val="99"/>
    <w:rsid w:val="003B7AC2"/>
    <w:pPr>
      <w:widowControl w:val="0"/>
      <w:shd w:val="clear" w:color="auto" w:fill="FFFFFF"/>
      <w:spacing w:after="0" w:line="240" w:lineRule="atLeast"/>
    </w:pPr>
    <w:rPr>
      <w:rFonts w:ascii="Arial" w:eastAsiaTheme="minorHAnsi" w:hAnsi="Arial" w:cs="Arial"/>
      <w:i/>
      <w:iCs/>
      <w:spacing w:val="-3"/>
      <w:sz w:val="19"/>
      <w:szCs w:val="19"/>
    </w:rPr>
  </w:style>
  <w:style w:type="paragraph" w:customStyle="1" w:styleId="641">
    <w:name w:val="Заголовок №6 (4)"/>
    <w:basedOn w:val="a"/>
    <w:link w:val="640"/>
    <w:uiPriority w:val="99"/>
    <w:rsid w:val="003B7AC2"/>
    <w:pPr>
      <w:widowControl w:val="0"/>
      <w:shd w:val="clear" w:color="auto" w:fill="FFFFFF"/>
      <w:spacing w:after="540" w:line="240" w:lineRule="atLeast"/>
      <w:jc w:val="center"/>
      <w:outlineLvl w:val="5"/>
    </w:pPr>
    <w:rPr>
      <w:rFonts w:ascii="Arial" w:eastAsiaTheme="minorHAnsi" w:hAnsi="Arial" w:cs="Arial"/>
      <w:b/>
      <w:bCs/>
      <w:spacing w:val="-4"/>
      <w:sz w:val="23"/>
      <w:szCs w:val="23"/>
    </w:rPr>
  </w:style>
  <w:style w:type="paragraph" w:customStyle="1" w:styleId="351">
    <w:name w:val="Основной текст (35)"/>
    <w:basedOn w:val="a"/>
    <w:link w:val="350"/>
    <w:uiPriority w:val="99"/>
    <w:rsid w:val="003B7AC2"/>
    <w:pPr>
      <w:widowControl w:val="0"/>
      <w:shd w:val="clear" w:color="auto" w:fill="FFFFFF"/>
      <w:spacing w:before="480" w:after="300" w:line="240" w:lineRule="atLeast"/>
      <w:jc w:val="center"/>
    </w:pPr>
    <w:rPr>
      <w:rFonts w:ascii="Arial" w:eastAsiaTheme="minorHAnsi" w:hAnsi="Arial" w:cs="Arial"/>
      <w:b/>
      <w:bCs/>
      <w:sz w:val="19"/>
      <w:szCs w:val="19"/>
    </w:rPr>
  </w:style>
  <w:style w:type="paragraph" w:customStyle="1" w:styleId="750">
    <w:name w:val="Заголовок №7 (5)"/>
    <w:basedOn w:val="a"/>
    <w:link w:val="75"/>
    <w:uiPriority w:val="99"/>
    <w:rsid w:val="003B7AC2"/>
    <w:pPr>
      <w:widowControl w:val="0"/>
      <w:shd w:val="clear" w:color="auto" w:fill="FFFFFF"/>
      <w:spacing w:before="180" w:after="0" w:line="271" w:lineRule="exact"/>
      <w:ind w:firstLine="540"/>
      <w:outlineLvl w:val="6"/>
    </w:pPr>
    <w:rPr>
      <w:rFonts w:ascii="Arial" w:eastAsiaTheme="minorHAnsi" w:hAnsi="Arial" w:cs="Arial"/>
      <w:i/>
      <w:iCs/>
      <w:spacing w:val="-3"/>
      <w:sz w:val="21"/>
      <w:szCs w:val="21"/>
    </w:rPr>
  </w:style>
  <w:style w:type="paragraph" w:customStyle="1" w:styleId="731">
    <w:name w:val="Заголовок №7 (3)"/>
    <w:basedOn w:val="a"/>
    <w:link w:val="730"/>
    <w:uiPriority w:val="99"/>
    <w:rsid w:val="003B7AC2"/>
    <w:pPr>
      <w:widowControl w:val="0"/>
      <w:shd w:val="clear" w:color="auto" w:fill="FFFFFF"/>
      <w:spacing w:before="180" w:after="0" w:line="259" w:lineRule="exact"/>
      <w:ind w:firstLine="540"/>
      <w:jc w:val="both"/>
      <w:outlineLvl w:val="6"/>
    </w:pPr>
    <w:rPr>
      <w:rFonts w:ascii="Arial" w:eastAsiaTheme="minorHAnsi" w:hAnsi="Arial" w:cs="Arial"/>
      <w:b/>
      <w:bCs/>
      <w:spacing w:val="-3"/>
      <w:sz w:val="19"/>
      <w:szCs w:val="19"/>
    </w:rPr>
  </w:style>
  <w:style w:type="paragraph" w:customStyle="1" w:styleId="760">
    <w:name w:val="Заголовок №7 (6)"/>
    <w:basedOn w:val="a"/>
    <w:link w:val="76"/>
    <w:uiPriority w:val="99"/>
    <w:rsid w:val="003B7AC2"/>
    <w:pPr>
      <w:widowControl w:val="0"/>
      <w:shd w:val="clear" w:color="auto" w:fill="FFFFFF"/>
      <w:spacing w:after="300" w:line="240" w:lineRule="atLeast"/>
      <w:jc w:val="center"/>
      <w:outlineLvl w:val="6"/>
    </w:pPr>
    <w:rPr>
      <w:rFonts w:ascii="Arial" w:eastAsiaTheme="minorHAnsi" w:hAnsi="Arial" w:cs="Arial"/>
      <w:b/>
      <w:bCs/>
      <w:spacing w:val="-3"/>
      <w:sz w:val="19"/>
      <w:szCs w:val="19"/>
    </w:rPr>
  </w:style>
  <w:style w:type="paragraph" w:customStyle="1" w:styleId="440">
    <w:name w:val="Основной текст (44)"/>
    <w:basedOn w:val="a"/>
    <w:link w:val="44"/>
    <w:uiPriority w:val="99"/>
    <w:rsid w:val="003B7AC2"/>
    <w:pPr>
      <w:widowControl w:val="0"/>
      <w:shd w:val="clear" w:color="auto" w:fill="FFFFFF"/>
      <w:spacing w:before="300" w:after="180" w:line="254" w:lineRule="exact"/>
      <w:jc w:val="both"/>
    </w:pPr>
    <w:rPr>
      <w:rFonts w:ascii="Arial" w:eastAsiaTheme="minorHAnsi" w:hAnsi="Arial" w:cs="Arial"/>
      <w:b/>
      <w:bCs/>
      <w:spacing w:val="-3"/>
      <w:sz w:val="19"/>
      <w:szCs w:val="19"/>
    </w:rPr>
  </w:style>
  <w:style w:type="paragraph" w:styleId="66">
    <w:name w:val="toc 6"/>
    <w:basedOn w:val="a"/>
    <w:next w:val="a"/>
    <w:autoRedefine/>
    <w:uiPriority w:val="99"/>
    <w:semiHidden/>
    <w:rsid w:val="003B7AC2"/>
    <w:pPr>
      <w:widowControl w:val="0"/>
      <w:shd w:val="clear" w:color="auto" w:fill="FFFFFF"/>
      <w:spacing w:after="0" w:line="252" w:lineRule="exact"/>
      <w:jc w:val="both"/>
    </w:pPr>
    <w:rPr>
      <w:rFonts w:ascii="Arial" w:eastAsia="Times New Roman" w:hAnsi="Arial" w:cs="Arial"/>
      <w:spacing w:val="-4"/>
      <w:sz w:val="21"/>
      <w:szCs w:val="21"/>
      <w:lang w:eastAsia="ru-RU"/>
    </w:rPr>
  </w:style>
  <w:style w:type="paragraph" w:styleId="77">
    <w:name w:val="toc 7"/>
    <w:basedOn w:val="a"/>
    <w:next w:val="a"/>
    <w:autoRedefine/>
    <w:uiPriority w:val="99"/>
    <w:semiHidden/>
    <w:rsid w:val="003B7AC2"/>
    <w:pPr>
      <w:widowControl w:val="0"/>
      <w:shd w:val="clear" w:color="auto" w:fill="FFFFFF"/>
      <w:spacing w:after="0" w:line="252" w:lineRule="exact"/>
      <w:jc w:val="both"/>
    </w:pPr>
    <w:rPr>
      <w:rFonts w:ascii="Arial" w:eastAsia="Times New Roman" w:hAnsi="Arial" w:cs="Arial"/>
      <w:spacing w:val="-4"/>
      <w:sz w:val="21"/>
      <w:szCs w:val="21"/>
      <w:lang w:eastAsia="ru-RU"/>
    </w:rPr>
  </w:style>
  <w:style w:type="character" w:styleId="af8">
    <w:name w:val="FollowedHyperlink"/>
    <w:basedOn w:val="a0"/>
    <w:uiPriority w:val="99"/>
    <w:semiHidden/>
    <w:rsid w:val="003B7AC2"/>
    <w:rPr>
      <w:color w:val="800080"/>
      <w:u w:val="single"/>
    </w:rPr>
  </w:style>
  <w:style w:type="paragraph" w:styleId="af9">
    <w:name w:val="header"/>
    <w:basedOn w:val="a"/>
    <w:link w:val="afa"/>
    <w:uiPriority w:val="99"/>
    <w:rsid w:val="003B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3B7AC2"/>
    <w:rPr>
      <w:rFonts w:ascii="Calibri" w:eastAsia="Calibri" w:hAnsi="Calibri" w:cs="Calibri"/>
    </w:rPr>
  </w:style>
  <w:style w:type="paragraph" w:styleId="afb">
    <w:name w:val="Body Text Indent"/>
    <w:basedOn w:val="a"/>
    <w:link w:val="afc"/>
    <w:uiPriority w:val="99"/>
    <w:semiHidden/>
    <w:rsid w:val="003B7AC2"/>
    <w:pPr>
      <w:spacing w:after="120"/>
      <w:ind w:left="360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3B7AC2"/>
    <w:rPr>
      <w:rFonts w:ascii="Calibri" w:eastAsia="Calibri" w:hAnsi="Calibri" w:cs="Calibri"/>
    </w:rPr>
  </w:style>
  <w:style w:type="character" w:styleId="afd">
    <w:name w:val="page number"/>
    <w:basedOn w:val="a0"/>
    <w:uiPriority w:val="99"/>
    <w:rsid w:val="003B7A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42</Pages>
  <Words>15418</Words>
  <Characters>87884</Characters>
  <Application>Microsoft Office Word</Application>
  <DocSecurity>0</DocSecurity>
  <Lines>732</Lines>
  <Paragraphs>206</Paragraphs>
  <ScaleCrop>false</ScaleCrop>
  <Company>1</Company>
  <LinksUpToDate>false</LinksUpToDate>
  <CharactersWithSpaces>103096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</dc:creator>
  <cp:keywords/>
  <dc:description/>
  <cp:lastModifiedBy>Тарасенко</cp:lastModifiedBy>
  <cp:revision>1</cp:revision>
  <dcterms:created xsi:type="dcterms:W3CDTF">2016-03-03T12:10:00Z</dcterms:created>
  <dcterms:modified xsi:type="dcterms:W3CDTF">2016-03-03T12:10:00Z</dcterms:modified>
</cp:coreProperties>
</file>